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185650" w14:textId="29DAE0AE" w:rsidR="0055421B" w:rsidRPr="00EF5C55" w:rsidRDefault="0055421B" w:rsidP="00EF5C55">
      <w:pPr>
        <w:tabs>
          <w:tab w:val="left" w:pos="-1440"/>
          <w:tab w:val="left" w:pos="-720"/>
          <w:tab w:val="left" w:pos="0"/>
        </w:tabs>
        <w:spacing w:line="276" w:lineRule="auto"/>
        <w:jc w:val="center"/>
        <w:rPr>
          <w:rFonts w:ascii="Verdana" w:eastAsia="Times New Roman" w:hAnsi="Verdana" w:cs="Arial"/>
          <w:b/>
          <w:spacing w:val="0"/>
          <w:sz w:val="20"/>
          <w:szCs w:val="20"/>
        </w:rPr>
      </w:pPr>
      <w:r w:rsidRPr="00EF5C55">
        <w:rPr>
          <w:rFonts w:ascii="Verdana" w:eastAsia="Times New Roman" w:hAnsi="Verdana" w:cs="Arial"/>
          <w:b/>
          <w:spacing w:val="0"/>
          <w:sz w:val="20"/>
          <w:szCs w:val="20"/>
        </w:rPr>
        <w:t>WACHTKAMEROVEREENKOMST</w:t>
      </w:r>
    </w:p>
    <w:p w14:paraId="31B3F5CF" w14:textId="77777777" w:rsidR="0055421B" w:rsidRDefault="0055421B" w:rsidP="00EF5C55">
      <w:pPr>
        <w:tabs>
          <w:tab w:val="left" w:pos="-1440"/>
          <w:tab w:val="left" w:pos="-720"/>
          <w:tab w:val="left" w:pos="0"/>
        </w:tabs>
        <w:spacing w:line="276" w:lineRule="auto"/>
        <w:jc w:val="center"/>
        <w:rPr>
          <w:rFonts w:ascii="Verdana" w:eastAsia="Times New Roman" w:hAnsi="Verdana" w:cs="Arial"/>
          <w:b/>
          <w:i/>
          <w:iCs/>
          <w:spacing w:val="0"/>
          <w:sz w:val="20"/>
          <w:szCs w:val="20"/>
        </w:rPr>
      </w:pPr>
    </w:p>
    <w:p w14:paraId="4F27BAD7" w14:textId="77777777" w:rsidR="00EF5C55" w:rsidRPr="00EF5C55" w:rsidRDefault="00EF5C55" w:rsidP="00EF5C55">
      <w:pPr>
        <w:tabs>
          <w:tab w:val="left" w:pos="-1440"/>
          <w:tab w:val="left" w:pos="-720"/>
          <w:tab w:val="left" w:pos="0"/>
        </w:tabs>
        <w:spacing w:line="276" w:lineRule="auto"/>
        <w:jc w:val="center"/>
        <w:rPr>
          <w:rFonts w:ascii="Verdana" w:eastAsia="Times New Roman" w:hAnsi="Verdana"/>
          <w:bCs/>
          <w:spacing w:val="0"/>
          <w:sz w:val="20"/>
          <w:szCs w:val="20"/>
        </w:rPr>
      </w:pPr>
      <w:r w:rsidRPr="00EF5C55">
        <w:rPr>
          <w:rFonts w:ascii="Verdana" w:eastAsia="Times New Roman" w:hAnsi="Verdana"/>
          <w:bCs/>
          <w:spacing w:val="0"/>
          <w:sz w:val="20"/>
          <w:szCs w:val="20"/>
        </w:rPr>
        <w:t>Behorende bij de aanbesteding DIG-16911 met als onderwerp</w:t>
      </w:r>
    </w:p>
    <w:p w14:paraId="4237AA17" w14:textId="77777777" w:rsidR="00EF5C55" w:rsidRPr="00EF5C55" w:rsidRDefault="00EF5C55" w:rsidP="00EF5C55">
      <w:pPr>
        <w:tabs>
          <w:tab w:val="left" w:pos="-1440"/>
          <w:tab w:val="left" w:pos="-720"/>
          <w:tab w:val="left" w:pos="0"/>
        </w:tabs>
        <w:spacing w:line="276" w:lineRule="auto"/>
        <w:jc w:val="center"/>
        <w:rPr>
          <w:rFonts w:ascii="Verdana" w:eastAsia="Times New Roman" w:hAnsi="Verdana"/>
          <w:bCs/>
          <w:spacing w:val="0"/>
          <w:sz w:val="20"/>
          <w:szCs w:val="20"/>
        </w:rPr>
      </w:pPr>
      <w:r w:rsidRPr="00EF5C55">
        <w:rPr>
          <w:rFonts w:ascii="Verdana" w:eastAsia="Times New Roman" w:hAnsi="Verdana"/>
          <w:bCs/>
          <w:spacing w:val="0"/>
          <w:sz w:val="20"/>
          <w:szCs w:val="20"/>
        </w:rPr>
        <w:t>‘Ingenieursdiensten ten behoeve van het Hoogheemraadschap van Rijnland’ en kenmerk DIG-16911</w:t>
      </w:r>
    </w:p>
    <w:p w14:paraId="6C8501FB" w14:textId="77777777" w:rsidR="00EF5C55" w:rsidRPr="00EF5C55" w:rsidRDefault="00EF5C55" w:rsidP="00EF5C55">
      <w:pPr>
        <w:tabs>
          <w:tab w:val="left" w:pos="-1440"/>
          <w:tab w:val="left" w:pos="-720"/>
          <w:tab w:val="left" w:pos="0"/>
        </w:tabs>
        <w:spacing w:line="276" w:lineRule="auto"/>
        <w:jc w:val="both"/>
        <w:rPr>
          <w:rFonts w:ascii="Verdana" w:eastAsia="Times New Roman" w:hAnsi="Verdana"/>
          <w:b/>
          <w:spacing w:val="0"/>
          <w:sz w:val="20"/>
          <w:szCs w:val="20"/>
        </w:rPr>
      </w:pPr>
    </w:p>
    <w:p w14:paraId="03DDD7B8" w14:textId="45A9DAEA" w:rsidR="00EF5C55" w:rsidRDefault="00EF5C55" w:rsidP="00EF5C55">
      <w:pPr>
        <w:tabs>
          <w:tab w:val="left" w:pos="-1440"/>
          <w:tab w:val="left" w:pos="-720"/>
          <w:tab w:val="left" w:pos="0"/>
        </w:tabs>
        <w:spacing w:line="276" w:lineRule="auto"/>
        <w:jc w:val="center"/>
        <w:rPr>
          <w:rFonts w:ascii="Verdana" w:eastAsia="Times New Roman" w:hAnsi="Verdana"/>
          <w:b/>
          <w:spacing w:val="0"/>
          <w:sz w:val="20"/>
          <w:szCs w:val="20"/>
        </w:rPr>
      </w:pPr>
      <w:r w:rsidRPr="00EF5C55">
        <w:rPr>
          <w:rFonts w:ascii="Verdana" w:eastAsia="Times New Roman" w:hAnsi="Verdana"/>
          <w:b/>
          <w:spacing w:val="0"/>
          <w:sz w:val="20"/>
          <w:szCs w:val="20"/>
        </w:rPr>
        <w:t>Het betreft Perceel […]</w:t>
      </w:r>
    </w:p>
    <w:p w14:paraId="1C2A1E30" w14:textId="77777777" w:rsidR="00EF5C55" w:rsidRPr="00EF5C55" w:rsidRDefault="00EF5C55" w:rsidP="00EF5C55">
      <w:pPr>
        <w:tabs>
          <w:tab w:val="left" w:pos="-1440"/>
          <w:tab w:val="left" w:pos="-720"/>
          <w:tab w:val="left" w:pos="0"/>
        </w:tabs>
        <w:spacing w:line="276" w:lineRule="auto"/>
        <w:jc w:val="center"/>
        <w:rPr>
          <w:rFonts w:ascii="Verdana" w:eastAsia="Times New Roman" w:hAnsi="Verdana" w:cs="Arial"/>
          <w:b/>
          <w:i/>
          <w:iCs/>
          <w:spacing w:val="0"/>
          <w:sz w:val="20"/>
          <w:szCs w:val="20"/>
        </w:rPr>
      </w:pPr>
    </w:p>
    <w:p w14:paraId="5CA7FCF3" w14:textId="77777777" w:rsidR="00EF5C55" w:rsidRDefault="00EF5C55" w:rsidP="00EF5C55">
      <w:pPr>
        <w:spacing w:line="276" w:lineRule="auto"/>
        <w:rPr>
          <w:rFonts w:ascii="Verdana" w:hAnsi="Verdana" w:cs="Segoe UI"/>
          <w:b/>
          <w:bCs/>
          <w:sz w:val="36"/>
          <w:szCs w:val="36"/>
          <w:shd w:val="clear" w:color="auto" w:fill="FFFFFF"/>
        </w:rPr>
      </w:pPr>
    </w:p>
    <w:p w14:paraId="26A45972" w14:textId="05D87909" w:rsidR="00471278" w:rsidRDefault="00471278" w:rsidP="00EF5C55">
      <w:pPr>
        <w:spacing w:line="276" w:lineRule="auto"/>
        <w:rPr>
          <w:rFonts w:ascii="Verdana" w:eastAsia="Times New Roman" w:hAnsi="Verdana" w:cs="Arial"/>
          <w:b/>
          <w:bCs/>
          <w:spacing w:val="0"/>
          <w:sz w:val="20"/>
          <w:szCs w:val="20"/>
        </w:rPr>
      </w:pPr>
      <w:r w:rsidRPr="00EF5C55">
        <w:rPr>
          <w:rFonts w:ascii="Verdana" w:eastAsia="Times New Roman" w:hAnsi="Verdana" w:cs="Arial"/>
          <w:b/>
          <w:bCs/>
          <w:spacing w:val="0"/>
          <w:sz w:val="20"/>
          <w:szCs w:val="20"/>
        </w:rPr>
        <w:t>De ondertekenden:</w:t>
      </w:r>
    </w:p>
    <w:p w14:paraId="40DA2DEE" w14:textId="77777777" w:rsidR="00EF5C55" w:rsidRPr="00EF5C55" w:rsidRDefault="00EF5C55" w:rsidP="00EF5C55">
      <w:pPr>
        <w:spacing w:line="276" w:lineRule="auto"/>
        <w:rPr>
          <w:rFonts w:ascii="Verdana" w:eastAsia="Times New Roman" w:hAnsi="Verdana" w:cs="Arial"/>
          <w:b/>
          <w:bCs/>
          <w:spacing w:val="0"/>
          <w:sz w:val="20"/>
          <w:szCs w:val="20"/>
        </w:rPr>
      </w:pPr>
    </w:p>
    <w:p w14:paraId="50435DD4" w14:textId="1E6EFEEF" w:rsidR="00E16C09" w:rsidRPr="00EF5C55" w:rsidRDefault="00471278" w:rsidP="00EF5C55">
      <w:pPr>
        <w:pStyle w:val="Lijstalinea"/>
        <w:numPr>
          <w:ilvl w:val="0"/>
          <w:numId w:val="26"/>
        </w:numPr>
        <w:tabs>
          <w:tab w:val="clear" w:pos="357"/>
          <w:tab w:val="left" w:pos="851"/>
        </w:tabs>
        <w:spacing w:line="276" w:lineRule="auto"/>
        <w:rPr>
          <w:rFonts w:ascii="Verdana" w:eastAsia="Times New Roman" w:hAnsi="Verdana"/>
          <w:color w:val="000000" w:themeColor="text1"/>
          <w:spacing w:val="0"/>
          <w:sz w:val="20"/>
          <w:szCs w:val="20"/>
        </w:rPr>
      </w:pPr>
      <w:bookmarkStart w:id="0" w:name="_Hlk180489047"/>
      <w:r w:rsidRPr="00EF5C55">
        <w:rPr>
          <w:rFonts w:ascii="Verdana" w:eastAsia="Times New Roman" w:hAnsi="Verdana" w:cs="Arial"/>
          <w:spacing w:val="0"/>
          <w:sz w:val="20"/>
          <w:szCs w:val="20"/>
        </w:rPr>
        <w:t xml:space="preserve">Hoogheemraadschap van Rijnland (HHR), gevestigd te Leiden, te deze rechtsgeldig vertegenwoordigd door </w:t>
      </w:r>
      <w:bookmarkStart w:id="1" w:name="_Hlk181814928"/>
      <w:r w:rsidR="00601219" w:rsidRPr="00EF5C55">
        <w:rPr>
          <w:rFonts w:ascii="Verdana" w:eastAsia="Times New Roman" w:hAnsi="Verdana" w:cs="Arial"/>
          <w:spacing w:val="0"/>
          <w:sz w:val="20"/>
          <w:szCs w:val="20"/>
        </w:rPr>
        <w:t>in de functie van</w:t>
      </w:r>
      <w:r w:rsidR="00D16710" w:rsidRPr="00EF5C55">
        <w:rPr>
          <w:rFonts w:ascii="Verdana" w:eastAsia="Times New Roman" w:hAnsi="Verdana" w:cs="Arial"/>
          <w:spacing w:val="0"/>
          <w:sz w:val="20"/>
          <w:szCs w:val="20"/>
        </w:rPr>
        <w:t xml:space="preserve"> </w:t>
      </w:r>
      <w:r w:rsidR="00D0773B">
        <w:rPr>
          <w:rFonts w:ascii="Verdana" w:eastAsia="Times New Roman" w:hAnsi="Verdana" w:cs="Arial"/>
          <w:spacing w:val="0"/>
          <w:sz w:val="20"/>
          <w:szCs w:val="20"/>
        </w:rPr>
        <w:t>[……]</w:t>
      </w:r>
      <w:r w:rsidR="00D16710" w:rsidRPr="00EF5C55">
        <w:rPr>
          <w:rFonts w:ascii="Verdana" w:eastAsia="Times New Roman" w:hAnsi="Verdana" w:cs="Arial"/>
          <w:spacing w:val="0"/>
          <w:sz w:val="20"/>
          <w:szCs w:val="20"/>
        </w:rPr>
        <w:t>,</w:t>
      </w:r>
      <w:r w:rsidRPr="00EF5C55">
        <w:rPr>
          <w:rFonts w:ascii="Verdana" w:eastAsia="Times New Roman" w:hAnsi="Verdana" w:cs="Arial"/>
          <w:spacing w:val="0"/>
          <w:sz w:val="20"/>
          <w:szCs w:val="20"/>
        </w:rPr>
        <w:t xml:space="preserve"> </w:t>
      </w:r>
      <w:bookmarkEnd w:id="1"/>
      <w:r w:rsidRPr="00EF5C55">
        <w:rPr>
          <w:rFonts w:ascii="Verdana" w:eastAsia="Times New Roman" w:hAnsi="Verdana" w:cs="Arial"/>
          <w:spacing w:val="0"/>
          <w:sz w:val="20"/>
          <w:szCs w:val="20"/>
        </w:rPr>
        <w:t xml:space="preserve">hierna te noemen: </w:t>
      </w:r>
    </w:p>
    <w:p w14:paraId="65A5B7C6" w14:textId="7CB53F1E" w:rsidR="00D96E0A" w:rsidRPr="00EF5C55" w:rsidRDefault="00471278" w:rsidP="00EF5C55">
      <w:pPr>
        <w:pStyle w:val="Lijstalinea"/>
        <w:tabs>
          <w:tab w:val="clear" w:pos="357"/>
          <w:tab w:val="left" w:pos="851"/>
        </w:tabs>
        <w:spacing w:line="276" w:lineRule="auto"/>
        <w:rPr>
          <w:rFonts w:ascii="Verdana" w:eastAsia="Times New Roman" w:hAnsi="Verdana"/>
          <w:color w:val="000000" w:themeColor="text1"/>
          <w:spacing w:val="0"/>
          <w:sz w:val="20"/>
          <w:szCs w:val="20"/>
        </w:rPr>
      </w:pPr>
      <w:r w:rsidRPr="00EF5C55">
        <w:rPr>
          <w:rFonts w:ascii="Verdana" w:eastAsia="Times New Roman" w:hAnsi="Verdana" w:cs="Arial"/>
          <w:spacing w:val="0"/>
          <w:sz w:val="20"/>
          <w:szCs w:val="20"/>
        </w:rPr>
        <w:t>“</w:t>
      </w:r>
      <w:r w:rsidRPr="00EF5C55">
        <w:rPr>
          <w:rFonts w:ascii="Verdana" w:eastAsia="Times New Roman" w:hAnsi="Verdana" w:cs="Arial"/>
          <w:b/>
          <w:bCs/>
          <w:spacing w:val="0"/>
          <w:sz w:val="20"/>
          <w:szCs w:val="20"/>
        </w:rPr>
        <w:t>Opdrachtgever</w:t>
      </w:r>
      <w:r w:rsidRPr="00EF5C55">
        <w:rPr>
          <w:rFonts w:ascii="Verdana" w:eastAsia="Times New Roman" w:hAnsi="Verdana" w:cs="Arial"/>
          <w:spacing w:val="0"/>
          <w:sz w:val="20"/>
          <w:szCs w:val="20"/>
        </w:rPr>
        <w:t>”</w:t>
      </w:r>
      <w:bookmarkEnd w:id="0"/>
    </w:p>
    <w:p w14:paraId="74E58C36" w14:textId="77777777" w:rsidR="00B24F14" w:rsidRPr="00EF5C55" w:rsidRDefault="00B24F14" w:rsidP="00EF5C55">
      <w:pPr>
        <w:tabs>
          <w:tab w:val="clear" w:pos="357"/>
          <w:tab w:val="left" w:pos="851"/>
        </w:tabs>
        <w:spacing w:line="276" w:lineRule="auto"/>
        <w:ind w:left="720" w:hanging="720"/>
        <w:rPr>
          <w:rFonts w:ascii="Verdana" w:eastAsia="Times New Roman" w:hAnsi="Verdana"/>
          <w:color w:val="000000" w:themeColor="text1"/>
          <w:spacing w:val="0"/>
          <w:sz w:val="20"/>
          <w:szCs w:val="20"/>
        </w:rPr>
      </w:pPr>
    </w:p>
    <w:p w14:paraId="3E86F3FF" w14:textId="7C7282FC" w:rsidR="00325396" w:rsidRPr="00EF5C55" w:rsidRDefault="00325396" w:rsidP="00EF5C55">
      <w:pPr>
        <w:tabs>
          <w:tab w:val="clear" w:pos="357"/>
          <w:tab w:val="left" w:pos="851"/>
        </w:tabs>
        <w:spacing w:line="276" w:lineRule="auto"/>
        <w:ind w:left="720" w:hanging="720"/>
        <w:rPr>
          <w:rFonts w:ascii="Verdana" w:eastAsia="Times New Roman" w:hAnsi="Verdana"/>
          <w:color w:val="000000" w:themeColor="text1"/>
          <w:spacing w:val="0"/>
          <w:sz w:val="20"/>
          <w:szCs w:val="20"/>
        </w:rPr>
      </w:pPr>
      <w:r w:rsidRPr="00EF5C55">
        <w:rPr>
          <w:rFonts w:ascii="Verdana" w:eastAsia="Times New Roman" w:hAnsi="Verdana"/>
          <w:color w:val="000000" w:themeColor="text1"/>
          <w:spacing w:val="0"/>
          <w:sz w:val="20"/>
          <w:szCs w:val="20"/>
        </w:rPr>
        <w:tab/>
        <w:t>en</w:t>
      </w:r>
    </w:p>
    <w:p w14:paraId="36A165D7" w14:textId="77777777" w:rsidR="00325396" w:rsidRPr="00EF5C55" w:rsidRDefault="00325396" w:rsidP="00EF5C55">
      <w:pPr>
        <w:tabs>
          <w:tab w:val="clear" w:pos="357"/>
          <w:tab w:val="left" w:pos="851"/>
        </w:tabs>
        <w:spacing w:line="276" w:lineRule="auto"/>
        <w:ind w:left="720" w:hanging="720"/>
        <w:rPr>
          <w:rFonts w:ascii="Verdana" w:eastAsia="Times New Roman" w:hAnsi="Verdana"/>
          <w:color w:val="000000" w:themeColor="text1"/>
          <w:spacing w:val="0"/>
          <w:sz w:val="20"/>
          <w:szCs w:val="20"/>
        </w:rPr>
      </w:pPr>
    </w:p>
    <w:p w14:paraId="7928822D" w14:textId="49628CDB" w:rsidR="00471278" w:rsidRPr="00EF5C55" w:rsidRDefault="00D0773B" w:rsidP="00EF5C55">
      <w:pPr>
        <w:pStyle w:val="Lijstalinea"/>
        <w:numPr>
          <w:ilvl w:val="0"/>
          <w:numId w:val="26"/>
        </w:numPr>
        <w:tabs>
          <w:tab w:val="clear" w:pos="357"/>
          <w:tab w:val="left" w:pos="-1440"/>
          <w:tab w:val="left" w:pos="-720"/>
          <w:tab w:val="left" w:pos="0"/>
        </w:tabs>
        <w:spacing w:line="276" w:lineRule="auto"/>
        <w:rPr>
          <w:rFonts w:ascii="Verdana" w:eastAsia="Times New Roman" w:hAnsi="Verdana" w:cs="Arial"/>
          <w:spacing w:val="0"/>
          <w:sz w:val="20"/>
          <w:szCs w:val="20"/>
        </w:rPr>
      </w:pPr>
      <w:bookmarkStart w:id="2" w:name="_Hlk180391994"/>
      <w:r>
        <w:rPr>
          <w:rFonts w:ascii="Verdana" w:eastAsia="Times New Roman" w:hAnsi="Verdana" w:cs="Arial"/>
          <w:spacing w:val="0"/>
          <w:sz w:val="20"/>
          <w:szCs w:val="20"/>
        </w:rPr>
        <w:t>[……]</w:t>
      </w:r>
      <w:r w:rsidR="00471278" w:rsidRPr="00EF5C55">
        <w:rPr>
          <w:rFonts w:ascii="Verdana" w:eastAsia="Times New Roman" w:hAnsi="Verdana" w:cs="Arial"/>
          <w:spacing w:val="0"/>
          <w:sz w:val="20"/>
          <w:szCs w:val="20"/>
        </w:rPr>
        <w:t xml:space="preserve">, gevestigd aan de </w:t>
      </w:r>
      <w:r>
        <w:rPr>
          <w:rFonts w:ascii="Verdana" w:eastAsia="Times New Roman" w:hAnsi="Verdana" w:cs="Arial"/>
          <w:spacing w:val="0"/>
          <w:sz w:val="20"/>
          <w:szCs w:val="20"/>
        </w:rPr>
        <w:t>[……]</w:t>
      </w:r>
      <w:r>
        <w:rPr>
          <w:rFonts w:ascii="Verdana" w:eastAsia="Times New Roman" w:hAnsi="Verdana" w:cs="Arial"/>
          <w:spacing w:val="0"/>
          <w:sz w:val="20"/>
          <w:szCs w:val="20"/>
        </w:rPr>
        <w:t xml:space="preserve"> </w:t>
      </w:r>
      <w:r w:rsidR="00471278" w:rsidRPr="00EF5C55">
        <w:rPr>
          <w:rFonts w:ascii="Verdana" w:eastAsia="Times New Roman" w:hAnsi="Verdana" w:cs="Arial"/>
          <w:spacing w:val="0"/>
          <w:sz w:val="20"/>
          <w:szCs w:val="20"/>
        </w:rPr>
        <w:t xml:space="preserve">te </w:t>
      </w:r>
      <w:r>
        <w:rPr>
          <w:rFonts w:ascii="Verdana" w:eastAsia="Times New Roman" w:hAnsi="Verdana" w:cs="Arial"/>
          <w:spacing w:val="0"/>
          <w:sz w:val="20"/>
          <w:szCs w:val="20"/>
        </w:rPr>
        <w:t>[……]</w:t>
      </w:r>
      <w:r>
        <w:rPr>
          <w:rFonts w:ascii="Verdana" w:eastAsia="Times New Roman" w:hAnsi="Verdana" w:cs="Arial"/>
          <w:spacing w:val="0"/>
          <w:sz w:val="20"/>
          <w:szCs w:val="20"/>
        </w:rPr>
        <w:t xml:space="preserve">, </w:t>
      </w:r>
      <w:r w:rsidR="00471278" w:rsidRPr="00EF5C55">
        <w:rPr>
          <w:rFonts w:ascii="Verdana" w:eastAsia="Times New Roman" w:hAnsi="Verdana" w:cs="Arial"/>
          <w:spacing w:val="0"/>
          <w:sz w:val="20"/>
          <w:szCs w:val="20"/>
        </w:rPr>
        <w:t xml:space="preserve">ingeschreven bij de Kamer van Koophandel onder het KvK-nummer: </w:t>
      </w:r>
      <w:r>
        <w:rPr>
          <w:rFonts w:ascii="Verdana" w:eastAsia="Times New Roman" w:hAnsi="Verdana" w:cs="Arial"/>
          <w:spacing w:val="0"/>
          <w:sz w:val="20"/>
          <w:szCs w:val="20"/>
        </w:rPr>
        <w:t>[……]</w:t>
      </w:r>
      <w:r>
        <w:rPr>
          <w:rFonts w:ascii="Verdana" w:eastAsia="Times New Roman" w:hAnsi="Verdana" w:cs="Arial"/>
          <w:spacing w:val="0"/>
          <w:sz w:val="20"/>
          <w:szCs w:val="20"/>
        </w:rPr>
        <w:t xml:space="preserve"> </w:t>
      </w:r>
      <w:r w:rsidR="00471278" w:rsidRPr="00EF5C55">
        <w:rPr>
          <w:rFonts w:ascii="Verdana" w:eastAsia="Times New Roman" w:hAnsi="Verdana" w:cs="Arial"/>
          <w:spacing w:val="0"/>
          <w:sz w:val="20"/>
          <w:szCs w:val="20"/>
        </w:rPr>
        <w:t xml:space="preserve">te deze rechtsgeldig vertegenwoordigd door heer/mevrouw </w:t>
      </w:r>
      <w:r>
        <w:rPr>
          <w:rFonts w:ascii="Verdana" w:eastAsia="Times New Roman" w:hAnsi="Verdana" w:cs="Arial"/>
          <w:spacing w:val="0"/>
          <w:sz w:val="20"/>
          <w:szCs w:val="20"/>
        </w:rPr>
        <w:t>[……]</w:t>
      </w:r>
      <w:r>
        <w:rPr>
          <w:rFonts w:ascii="Verdana" w:eastAsia="Times New Roman" w:hAnsi="Verdana" w:cs="Arial"/>
          <w:spacing w:val="0"/>
          <w:sz w:val="20"/>
          <w:szCs w:val="20"/>
        </w:rPr>
        <w:t xml:space="preserve">, </w:t>
      </w:r>
      <w:r w:rsidR="00471278" w:rsidRPr="00EF5C55">
        <w:rPr>
          <w:rFonts w:ascii="Verdana" w:eastAsia="Times New Roman" w:hAnsi="Verdana" w:cs="Arial"/>
          <w:spacing w:val="0"/>
          <w:sz w:val="20"/>
          <w:szCs w:val="20"/>
        </w:rPr>
        <w:t xml:space="preserve">in de van </w:t>
      </w:r>
      <w:r>
        <w:rPr>
          <w:rFonts w:ascii="Verdana" w:eastAsia="Times New Roman" w:hAnsi="Verdana" w:cs="Arial"/>
          <w:spacing w:val="0"/>
          <w:sz w:val="20"/>
          <w:szCs w:val="20"/>
        </w:rPr>
        <w:t>[……]</w:t>
      </w:r>
      <w:r>
        <w:rPr>
          <w:rFonts w:ascii="Verdana" w:eastAsia="Times New Roman" w:hAnsi="Verdana" w:cs="Arial"/>
          <w:spacing w:val="0"/>
          <w:sz w:val="20"/>
          <w:szCs w:val="20"/>
        </w:rPr>
        <w:t xml:space="preserve">, </w:t>
      </w:r>
      <w:r w:rsidR="00471278" w:rsidRPr="00EF5C55">
        <w:rPr>
          <w:rFonts w:ascii="Verdana" w:eastAsia="Times New Roman" w:hAnsi="Verdana" w:cs="Arial"/>
          <w:spacing w:val="0"/>
          <w:sz w:val="20"/>
          <w:szCs w:val="20"/>
        </w:rPr>
        <w:t>hierna te noemen</w:t>
      </w:r>
      <w:bookmarkEnd w:id="2"/>
      <w:r w:rsidR="00471278" w:rsidRPr="00EF5C55">
        <w:rPr>
          <w:rFonts w:ascii="Verdana" w:eastAsia="Times New Roman" w:hAnsi="Verdana" w:cs="Arial"/>
          <w:spacing w:val="0"/>
          <w:sz w:val="20"/>
          <w:szCs w:val="20"/>
        </w:rPr>
        <w:t>: “</w:t>
      </w:r>
      <w:r w:rsidR="00471278" w:rsidRPr="00EF5C55">
        <w:rPr>
          <w:rFonts w:ascii="Verdana" w:eastAsia="Times New Roman" w:hAnsi="Verdana" w:cs="Arial"/>
          <w:b/>
          <w:bCs/>
          <w:spacing w:val="0"/>
          <w:sz w:val="20"/>
          <w:szCs w:val="20"/>
        </w:rPr>
        <w:t>Inschrijver</w:t>
      </w:r>
      <w:r w:rsidR="00471278" w:rsidRPr="00EF5C55">
        <w:rPr>
          <w:rFonts w:ascii="Verdana" w:eastAsia="Times New Roman" w:hAnsi="Verdana" w:cs="Arial"/>
          <w:spacing w:val="0"/>
          <w:sz w:val="20"/>
          <w:szCs w:val="20"/>
        </w:rPr>
        <w:t>”</w:t>
      </w:r>
    </w:p>
    <w:p w14:paraId="4C4E29EC" w14:textId="77777777" w:rsidR="00D96E0A" w:rsidRPr="00EF5C55" w:rsidRDefault="00D96E0A" w:rsidP="00EF5C55">
      <w:pPr>
        <w:tabs>
          <w:tab w:val="clear" w:pos="357"/>
          <w:tab w:val="left" w:pos="851"/>
        </w:tabs>
        <w:spacing w:line="276" w:lineRule="auto"/>
        <w:rPr>
          <w:rFonts w:ascii="Verdana" w:eastAsia="Times New Roman" w:hAnsi="Verdana"/>
          <w:color w:val="000000" w:themeColor="text1"/>
          <w:spacing w:val="0"/>
          <w:sz w:val="20"/>
          <w:szCs w:val="20"/>
        </w:rPr>
      </w:pPr>
    </w:p>
    <w:p w14:paraId="6DAB1B5F" w14:textId="0829C9CE" w:rsidR="004D192F" w:rsidRPr="00EF5C55" w:rsidRDefault="00D0773B" w:rsidP="00EF5C55">
      <w:pPr>
        <w:tabs>
          <w:tab w:val="clear" w:pos="357"/>
          <w:tab w:val="left" w:pos="851"/>
        </w:tabs>
        <w:spacing w:line="276" w:lineRule="auto"/>
        <w:ind w:left="720" w:hanging="720"/>
        <w:rPr>
          <w:rFonts w:ascii="Verdana" w:eastAsia="Times New Roman" w:hAnsi="Verdana"/>
          <w:color w:val="000000" w:themeColor="text1"/>
          <w:spacing w:val="0"/>
          <w:sz w:val="20"/>
          <w:szCs w:val="20"/>
        </w:rPr>
      </w:pPr>
      <w:bookmarkStart w:id="3" w:name="_Hlk180489996"/>
      <w:r>
        <w:rPr>
          <w:rFonts w:ascii="Verdana" w:eastAsia="Times New Roman" w:hAnsi="Verdana"/>
          <w:color w:val="000000" w:themeColor="text1"/>
          <w:spacing w:val="0"/>
          <w:sz w:val="20"/>
          <w:szCs w:val="20"/>
        </w:rPr>
        <w:tab/>
      </w:r>
      <w:r w:rsidR="006E1870" w:rsidRPr="00EF5C55">
        <w:rPr>
          <w:rFonts w:ascii="Verdana" w:eastAsia="Times New Roman" w:hAnsi="Verdana"/>
          <w:color w:val="000000" w:themeColor="text1"/>
          <w:spacing w:val="0"/>
          <w:sz w:val="20"/>
          <w:szCs w:val="20"/>
        </w:rPr>
        <w:t>Bovenstaande partijen hiern</w:t>
      </w:r>
      <w:r w:rsidR="00D96E0A" w:rsidRPr="00EF5C55">
        <w:rPr>
          <w:rFonts w:ascii="Verdana" w:eastAsia="Times New Roman" w:hAnsi="Verdana"/>
          <w:color w:val="000000" w:themeColor="text1"/>
          <w:spacing w:val="0"/>
          <w:sz w:val="20"/>
          <w:szCs w:val="20"/>
        </w:rPr>
        <w:t>a individueel aangeduid als “Partij” of gezamenlijk als “Partijen”;</w:t>
      </w:r>
    </w:p>
    <w:bookmarkEnd w:id="3"/>
    <w:p w14:paraId="58460724" w14:textId="77777777" w:rsidR="004D192F" w:rsidRPr="00EF5C55" w:rsidRDefault="004D192F" w:rsidP="00EF5C55">
      <w:pPr>
        <w:tabs>
          <w:tab w:val="clear" w:pos="357"/>
          <w:tab w:val="left" w:pos="851"/>
        </w:tabs>
        <w:spacing w:line="276" w:lineRule="auto"/>
        <w:ind w:left="720" w:hanging="720"/>
        <w:rPr>
          <w:rFonts w:ascii="Verdana" w:eastAsia="Times New Roman" w:hAnsi="Verdana"/>
          <w:color w:val="000000" w:themeColor="text1"/>
          <w:spacing w:val="0"/>
          <w:sz w:val="20"/>
          <w:szCs w:val="20"/>
        </w:rPr>
      </w:pPr>
    </w:p>
    <w:p w14:paraId="118CE532" w14:textId="7ACCC9E5" w:rsidR="004D192F" w:rsidRDefault="00325396" w:rsidP="00EF5C55">
      <w:pPr>
        <w:tabs>
          <w:tab w:val="clear" w:pos="357"/>
          <w:tab w:val="left" w:pos="851"/>
        </w:tabs>
        <w:spacing w:line="276" w:lineRule="auto"/>
        <w:ind w:left="720" w:hanging="720"/>
        <w:rPr>
          <w:rFonts w:ascii="Verdana" w:eastAsia="Times New Roman" w:hAnsi="Verdana"/>
          <w:b/>
          <w:bCs/>
          <w:color w:val="000000" w:themeColor="text1"/>
          <w:spacing w:val="0"/>
          <w:sz w:val="20"/>
          <w:szCs w:val="20"/>
        </w:rPr>
      </w:pPr>
      <w:r w:rsidRPr="00EF5C55">
        <w:rPr>
          <w:rFonts w:ascii="Verdana" w:eastAsia="Times New Roman" w:hAnsi="Verdana"/>
          <w:b/>
          <w:bCs/>
          <w:color w:val="000000" w:themeColor="text1"/>
          <w:spacing w:val="0"/>
          <w:sz w:val="20"/>
          <w:szCs w:val="20"/>
        </w:rPr>
        <w:t>Overwegende dat</w:t>
      </w:r>
      <w:r w:rsidR="00D96E0A" w:rsidRPr="00EF5C55">
        <w:rPr>
          <w:rFonts w:ascii="Verdana" w:eastAsia="Times New Roman" w:hAnsi="Verdana"/>
          <w:b/>
          <w:bCs/>
          <w:color w:val="000000" w:themeColor="text1"/>
          <w:spacing w:val="0"/>
          <w:sz w:val="20"/>
          <w:szCs w:val="20"/>
        </w:rPr>
        <w:t>:</w:t>
      </w:r>
    </w:p>
    <w:p w14:paraId="5DA4A116" w14:textId="77777777" w:rsidR="00EF5C55" w:rsidRPr="00EF5C55" w:rsidRDefault="00EF5C55" w:rsidP="00EF5C55">
      <w:pPr>
        <w:tabs>
          <w:tab w:val="clear" w:pos="357"/>
          <w:tab w:val="left" w:pos="851"/>
        </w:tabs>
        <w:spacing w:line="276" w:lineRule="auto"/>
        <w:ind w:left="720" w:hanging="720"/>
        <w:rPr>
          <w:rFonts w:ascii="Verdana" w:eastAsia="Times New Roman" w:hAnsi="Verdana"/>
          <w:b/>
          <w:bCs/>
          <w:color w:val="000000" w:themeColor="text1"/>
          <w:spacing w:val="0"/>
          <w:sz w:val="20"/>
          <w:szCs w:val="20"/>
        </w:rPr>
      </w:pPr>
    </w:p>
    <w:p w14:paraId="47D0DAC3" w14:textId="57941617" w:rsidR="004D192F" w:rsidRPr="00EF5C55" w:rsidRDefault="006E1870" w:rsidP="00EF5C55">
      <w:pPr>
        <w:pStyle w:val="Lijstalinea"/>
        <w:numPr>
          <w:ilvl w:val="0"/>
          <w:numId w:val="28"/>
        </w:numPr>
        <w:tabs>
          <w:tab w:val="clear" w:pos="357"/>
          <w:tab w:val="left" w:pos="851"/>
        </w:tabs>
        <w:spacing w:line="276" w:lineRule="auto"/>
        <w:rPr>
          <w:rFonts w:ascii="Verdana" w:eastAsia="Times New Roman" w:hAnsi="Verdana"/>
          <w:color w:val="000000" w:themeColor="text1"/>
          <w:spacing w:val="0"/>
          <w:sz w:val="20"/>
          <w:szCs w:val="20"/>
        </w:rPr>
      </w:pPr>
      <w:r w:rsidRPr="00EF5C55">
        <w:rPr>
          <w:rFonts w:ascii="Verdana" w:eastAsia="Times New Roman" w:hAnsi="Verdana"/>
          <w:color w:val="000000" w:themeColor="text1"/>
          <w:spacing w:val="0"/>
          <w:sz w:val="20"/>
          <w:szCs w:val="20"/>
        </w:rPr>
        <w:t xml:space="preserve">dat de Opdrachtgever voor </w:t>
      </w:r>
      <w:r w:rsidR="00D27E5C" w:rsidRPr="00EF5C55">
        <w:rPr>
          <w:rFonts w:ascii="Verdana" w:eastAsia="Times New Roman" w:hAnsi="Verdana"/>
          <w:color w:val="000000" w:themeColor="text1"/>
          <w:spacing w:val="0"/>
          <w:sz w:val="20"/>
          <w:szCs w:val="20"/>
        </w:rPr>
        <w:t xml:space="preserve">de </w:t>
      </w:r>
      <w:r w:rsidR="007E5050" w:rsidRPr="00EF5C55">
        <w:rPr>
          <w:rFonts w:ascii="Verdana" w:eastAsia="Times New Roman" w:hAnsi="Verdana"/>
          <w:color w:val="000000" w:themeColor="text1"/>
          <w:spacing w:val="0"/>
          <w:sz w:val="20"/>
          <w:szCs w:val="20"/>
        </w:rPr>
        <w:t xml:space="preserve">Raamovereenkomst </w:t>
      </w:r>
      <w:r w:rsidR="00744E6E" w:rsidRPr="00EF5C55">
        <w:rPr>
          <w:rFonts w:ascii="Verdana" w:eastAsia="Times New Roman" w:hAnsi="Verdana"/>
          <w:color w:val="000000" w:themeColor="text1"/>
          <w:spacing w:val="0"/>
          <w:sz w:val="20"/>
          <w:szCs w:val="20"/>
        </w:rPr>
        <w:t>Ingenieursdiensten</w:t>
      </w:r>
      <w:r w:rsidR="007E5050" w:rsidRPr="00EF5C55">
        <w:rPr>
          <w:rFonts w:ascii="Verdana" w:eastAsia="Times New Roman" w:hAnsi="Verdana"/>
          <w:color w:val="000000" w:themeColor="text1"/>
          <w:spacing w:val="0"/>
          <w:sz w:val="20"/>
          <w:szCs w:val="20"/>
        </w:rPr>
        <w:t xml:space="preserve"> </w:t>
      </w:r>
      <w:r w:rsidRPr="00EF5C55">
        <w:rPr>
          <w:rFonts w:ascii="Verdana" w:eastAsia="Times New Roman" w:hAnsi="Verdana"/>
          <w:color w:val="000000" w:themeColor="text1"/>
          <w:spacing w:val="0"/>
          <w:sz w:val="20"/>
          <w:szCs w:val="20"/>
        </w:rPr>
        <w:t>een Europese aanbestedingsprocedure</w:t>
      </w:r>
      <w:r w:rsidR="009929A9" w:rsidRPr="00EF5C55">
        <w:rPr>
          <w:rFonts w:ascii="Verdana" w:eastAsia="Times New Roman" w:hAnsi="Verdana"/>
          <w:color w:val="000000" w:themeColor="text1"/>
          <w:spacing w:val="0"/>
          <w:sz w:val="20"/>
          <w:szCs w:val="20"/>
        </w:rPr>
        <w:t xml:space="preserve"> </w:t>
      </w:r>
      <w:r w:rsidRPr="00EF5C55">
        <w:rPr>
          <w:rFonts w:ascii="Verdana" w:eastAsia="Times New Roman" w:hAnsi="Verdana"/>
          <w:color w:val="000000" w:themeColor="text1"/>
          <w:spacing w:val="0"/>
          <w:sz w:val="20"/>
          <w:szCs w:val="20"/>
        </w:rPr>
        <w:t xml:space="preserve">conform de Aanbestedingswet </w:t>
      </w:r>
      <w:r w:rsidR="00D96E0A" w:rsidRPr="00EF5C55">
        <w:rPr>
          <w:rFonts w:ascii="Verdana" w:eastAsia="Times New Roman" w:hAnsi="Verdana"/>
          <w:color w:val="000000" w:themeColor="text1"/>
          <w:spacing w:val="0"/>
          <w:sz w:val="20"/>
          <w:szCs w:val="20"/>
        </w:rPr>
        <w:t xml:space="preserve">2012 (hierna: “AW 2012”) </w:t>
      </w:r>
      <w:r w:rsidRPr="00EF5C55">
        <w:rPr>
          <w:rFonts w:ascii="Verdana" w:eastAsia="Times New Roman" w:hAnsi="Verdana"/>
          <w:color w:val="000000" w:themeColor="text1"/>
          <w:spacing w:val="0"/>
          <w:sz w:val="20"/>
          <w:szCs w:val="20"/>
        </w:rPr>
        <w:t>gevolgd heef</w:t>
      </w:r>
      <w:r w:rsidR="000B2FE2" w:rsidRPr="00EF5C55">
        <w:rPr>
          <w:rFonts w:ascii="Verdana" w:eastAsia="Times New Roman" w:hAnsi="Verdana"/>
          <w:color w:val="000000" w:themeColor="text1"/>
          <w:spacing w:val="0"/>
          <w:sz w:val="20"/>
          <w:szCs w:val="20"/>
        </w:rPr>
        <w:t>t;</w:t>
      </w:r>
    </w:p>
    <w:p w14:paraId="17E52597" w14:textId="2400542D" w:rsidR="004D192F" w:rsidRPr="00EF5C55" w:rsidRDefault="006E1870" w:rsidP="00EF5C55">
      <w:pPr>
        <w:pStyle w:val="Lijstalinea"/>
        <w:numPr>
          <w:ilvl w:val="0"/>
          <w:numId w:val="28"/>
        </w:numPr>
        <w:tabs>
          <w:tab w:val="clear" w:pos="357"/>
          <w:tab w:val="left" w:pos="851"/>
        </w:tabs>
        <w:spacing w:line="276" w:lineRule="auto"/>
        <w:rPr>
          <w:rFonts w:ascii="Verdana" w:eastAsia="Times New Roman" w:hAnsi="Verdana"/>
          <w:color w:val="000000" w:themeColor="text1"/>
          <w:spacing w:val="0"/>
          <w:sz w:val="20"/>
          <w:szCs w:val="20"/>
        </w:rPr>
      </w:pPr>
      <w:r w:rsidRPr="00EF5C55">
        <w:rPr>
          <w:rFonts w:ascii="Verdana" w:eastAsia="Times New Roman" w:hAnsi="Verdana"/>
          <w:color w:val="000000" w:themeColor="text1"/>
          <w:spacing w:val="0"/>
          <w:sz w:val="20"/>
          <w:szCs w:val="20"/>
        </w:rPr>
        <w:t xml:space="preserve">dat de </w:t>
      </w:r>
      <w:r w:rsidR="00317451" w:rsidRPr="00EF5C55">
        <w:rPr>
          <w:rFonts w:ascii="Verdana" w:eastAsia="Times New Roman" w:hAnsi="Verdana"/>
          <w:color w:val="000000" w:themeColor="text1"/>
          <w:spacing w:val="0"/>
          <w:sz w:val="20"/>
          <w:szCs w:val="20"/>
        </w:rPr>
        <w:t>Inschrijver</w:t>
      </w:r>
      <w:r w:rsidR="002650E7" w:rsidRPr="00EF5C55">
        <w:rPr>
          <w:rFonts w:ascii="Verdana" w:eastAsia="Times New Roman" w:hAnsi="Verdana"/>
          <w:color w:val="000000" w:themeColor="text1"/>
          <w:spacing w:val="0"/>
          <w:sz w:val="20"/>
          <w:szCs w:val="20"/>
        </w:rPr>
        <w:t xml:space="preserve"> </w:t>
      </w:r>
      <w:r w:rsidRPr="00EF5C55">
        <w:rPr>
          <w:rFonts w:ascii="Verdana" w:eastAsia="Times New Roman" w:hAnsi="Verdana"/>
          <w:color w:val="000000" w:themeColor="text1"/>
          <w:spacing w:val="0"/>
          <w:sz w:val="20"/>
          <w:szCs w:val="20"/>
        </w:rPr>
        <w:t xml:space="preserve">op grond van zijn Inschrijving d.d. </w:t>
      </w:r>
      <w:r w:rsidR="007252F2" w:rsidRPr="00EF5C55">
        <w:rPr>
          <w:rFonts w:ascii="Verdana" w:eastAsia="Times New Roman" w:hAnsi="Verdana"/>
          <w:color w:val="000000" w:themeColor="text1"/>
          <w:spacing w:val="0"/>
          <w:sz w:val="20"/>
          <w:szCs w:val="20"/>
        </w:rPr>
        <w:t>[</w:t>
      </w:r>
      <w:r w:rsidR="0042473D" w:rsidRPr="00EF5C55">
        <w:rPr>
          <w:rFonts w:ascii="Verdana" w:eastAsia="Times New Roman" w:hAnsi="Verdana"/>
          <w:color w:val="000000" w:themeColor="text1"/>
          <w:spacing w:val="0"/>
          <w:sz w:val="20"/>
          <w:szCs w:val="20"/>
        </w:rPr>
        <w:t>datum</w:t>
      </w:r>
      <w:r w:rsidR="007252F2" w:rsidRPr="00EF5C55">
        <w:rPr>
          <w:rFonts w:ascii="Verdana" w:eastAsia="Times New Roman" w:hAnsi="Verdana"/>
          <w:color w:val="000000" w:themeColor="text1"/>
          <w:spacing w:val="0"/>
          <w:sz w:val="20"/>
          <w:szCs w:val="20"/>
        </w:rPr>
        <w:t>]</w:t>
      </w:r>
      <w:r w:rsidR="00072020" w:rsidRPr="00EF5C55">
        <w:rPr>
          <w:rFonts w:ascii="Verdana" w:eastAsia="Times New Roman" w:hAnsi="Verdana"/>
          <w:color w:val="000000" w:themeColor="text1"/>
          <w:spacing w:val="0"/>
          <w:sz w:val="20"/>
          <w:szCs w:val="20"/>
        </w:rPr>
        <w:t xml:space="preserve"> </w:t>
      </w:r>
      <w:r w:rsidR="00A91E2A" w:rsidRPr="00EF5C55">
        <w:rPr>
          <w:rFonts w:ascii="Verdana" w:eastAsia="Times New Roman" w:hAnsi="Verdana"/>
          <w:color w:val="000000" w:themeColor="text1"/>
          <w:spacing w:val="0"/>
          <w:sz w:val="20"/>
          <w:szCs w:val="20"/>
        </w:rPr>
        <w:t xml:space="preserve">voor </w:t>
      </w:r>
      <w:r w:rsidR="00004FDC" w:rsidRPr="00EF5C55">
        <w:rPr>
          <w:rFonts w:ascii="Verdana" w:eastAsia="Times New Roman" w:hAnsi="Verdana"/>
          <w:color w:val="000000" w:themeColor="text1"/>
          <w:spacing w:val="0"/>
          <w:sz w:val="20"/>
          <w:szCs w:val="20"/>
        </w:rPr>
        <w:t xml:space="preserve">de </w:t>
      </w:r>
      <w:r w:rsidR="00A56576" w:rsidRPr="00EF5C55">
        <w:rPr>
          <w:rFonts w:ascii="Verdana" w:eastAsia="Times New Roman" w:hAnsi="Verdana"/>
          <w:color w:val="000000" w:themeColor="text1"/>
          <w:spacing w:val="0"/>
          <w:sz w:val="20"/>
          <w:szCs w:val="20"/>
        </w:rPr>
        <w:t>Aanbesteding</w:t>
      </w:r>
      <w:r w:rsidR="00A91E2A" w:rsidRPr="00EF5C55">
        <w:rPr>
          <w:rFonts w:ascii="Verdana" w:eastAsia="Times New Roman" w:hAnsi="Verdana"/>
          <w:color w:val="000000" w:themeColor="text1"/>
          <w:spacing w:val="0"/>
          <w:sz w:val="20"/>
          <w:szCs w:val="20"/>
        </w:rPr>
        <w:t xml:space="preserve"> </w:t>
      </w:r>
      <w:r w:rsidR="00D96E0A" w:rsidRPr="00EF5C55">
        <w:rPr>
          <w:rFonts w:ascii="Verdana" w:eastAsia="Times New Roman" w:hAnsi="Verdana"/>
          <w:color w:val="000000" w:themeColor="text1"/>
          <w:spacing w:val="0"/>
          <w:sz w:val="20"/>
          <w:szCs w:val="20"/>
        </w:rPr>
        <w:t xml:space="preserve">als </w:t>
      </w:r>
      <w:r w:rsidR="00766053" w:rsidRPr="00EF5C55">
        <w:rPr>
          <w:rFonts w:ascii="Verdana" w:eastAsia="Times New Roman" w:hAnsi="Verdana" w:cs="Arial"/>
          <w:spacing w:val="0"/>
          <w:sz w:val="20"/>
          <w:szCs w:val="20"/>
        </w:rPr>
        <w:t>6</w:t>
      </w:r>
      <w:r w:rsidR="00E16C09" w:rsidRPr="00EF5C55">
        <w:rPr>
          <w:rFonts w:ascii="Verdana" w:eastAsia="Times New Roman" w:hAnsi="Verdana" w:cs="Arial"/>
          <w:spacing w:val="0"/>
          <w:sz w:val="20"/>
          <w:szCs w:val="20"/>
          <w:vertAlign w:val="superscript"/>
        </w:rPr>
        <w:t>e</w:t>
      </w:r>
      <w:r w:rsidR="00766053" w:rsidRPr="00EF5C55">
        <w:rPr>
          <w:rFonts w:ascii="Verdana" w:eastAsia="Times New Roman" w:hAnsi="Verdana" w:cs="Arial"/>
          <w:spacing w:val="0"/>
          <w:sz w:val="20"/>
          <w:szCs w:val="20"/>
        </w:rPr>
        <w:t xml:space="preserve"> en 7de</w:t>
      </w:r>
      <w:r w:rsidR="00E43F71" w:rsidRPr="00EF5C55">
        <w:rPr>
          <w:rFonts w:ascii="Verdana" w:eastAsia="Times New Roman" w:hAnsi="Verdana" w:cs="Arial"/>
          <w:spacing w:val="0"/>
          <w:sz w:val="20"/>
          <w:szCs w:val="20"/>
        </w:rPr>
        <w:t xml:space="preserve"> </w:t>
      </w:r>
      <w:r w:rsidRPr="00EF5C55">
        <w:rPr>
          <w:rFonts w:ascii="Verdana" w:eastAsia="Times New Roman" w:hAnsi="Verdana"/>
          <w:color w:val="000000" w:themeColor="text1"/>
          <w:spacing w:val="0"/>
          <w:sz w:val="20"/>
          <w:szCs w:val="20"/>
        </w:rPr>
        <w:t xml:space="preserve">in rang </w:t>
      </w:r>
      <w:r w:rsidR="007E5050" w:rsidRPr="00EF5C55">
        <w:rPr>
          <w:rFonts w:ascii="Verdana" w:eastAsia="Times New Roman" w:hAnsi="Verdana"/>
          <w:color w:val="000000" w:themeColor="text1"/>
          <w:spacing w:val="0"/>
          <w:sz w:val="20"/>
          <w:szCs w:val="20"/>
        </w:rPr>
        <w:t>is</w:t>
      </w:r>
      <w:r w:rsidR="004062D0" w:rsidRPr="00EF5C55">
        <w:rPr>
          <w:rFonts w:ascii="Verdana" w:eastAsia="Times New Roman" w:hAnsi="Verdana"/>
          <w:color w:val="000000" w:themeColor="text1"/>
          <w:spacing w:val="0"/>
          <w:sz w:val="20"/>
          <w:szCs w:val="20"/>
        </w:rPr>
        <w:t xml:space="preserve"> </w:t>
      </w:r>
      <w:r w:rsidRPr="00EF5C55">
        <w:rPr>
          <w:rFonts w:ascii="Verdana" w:eastAsia="Times New Roman" w:hAnsi="Verdana"/>
          <w:color w:val="000000" w:themeColor="text1"/>
          <w:spacing w:val="0"/>
          <w:sz w:val="20"/>
          <w:szCs w:val="20"/>
        </w:rPr>
        <w:t>geëindigd</w:t>
      </w:r>
      <w:r w:rsidR="00954B92" w:rsidRPr="00EF5C55">
        <w:rPr>
          <w:rFonts w:ascii="Verdana" w:eastAsia="Times New Roman" w:hAnsi="Verdana"/>
          <w:color w:val="000000" w:themeColor="text1"/>
          <w:spacing w:val="0"/>
          <w:sz w:val="20"/>
          <w:szCs w:val="20"/>
        </w:rPr>
        <w:t>;</w:t>
      </w:r>
    </w:p>
    <w:p w14:paraId="128FD0E3" w14:textId="679A58DD" w:rsidR="007E5050" w:rsidRPr="00EF5C55" w:rsidRDefault="006E1870" w:rsidP="00EF5C55">
      <w:pPr>
        <w:pStyle w:val="Lijstalinea"/>
        <w:numPr>
          <w:ilvl w:val="0"/>
          <w:numId w:val="28"/>
        </w:numPr>
        <w:tabs>
          <w:tab w:val="clear" w:pos="357"/>
          <w:tab w:val="left" w:pos="851"/>
        </w:tabs>
        <w:spacing w:line="276" w:lineRule="auto"/>
        <w:rPr>
          <w:rFonts w:ascii="Verdana" w:eastAsia="Times New Roman" w:hAnsi="Verdana"/>
          <w:color w:val="000000" w:themeColor="text1"/>
          <w:spacing w:val="0"/>
          <w:sz w:val="20"/>
          <w:szCs w:val="20"/>
        </w:rPr>
      </w:pPr>
      <w:r w:rsidRPr="00EF5C55">
        <w:rPr>
          <w:rFonts w:ascii="Verdana" w:eastAsia="Times New Roman" w:hAnsi="Verdana"/>
          <w:color w:val="000000" w:themeColor="text1"/>
          <w:spacing w:val="0"/>
          <w:sz w:val="20"/>
          <w:szCs w:val="20"/>
        </w:rPr>
        <w:t xml:space="preserve">dat </w:t>
      </w:r>
      <w:r w:rsidR="00AE5D58" w:rsidRPr="00EF5C55">
        <w:rPr>
          <w:rFonts w:ascii="Verdana" w:eastAsia="Times New Roman" w:hAnsi="Verdana"/>
          <w:color w:val="000000" w:themeColor="text1"/>
          <w:spacing w:val="0"/>
          <w:sz w:val="20"/>
          <w:szCs w:val="20"/>
        </w:rPr>
        <w:t xml:space="preserve">de </w:t>
      </w:r>
      <w:r w:rsidRPr="00EF5C55">
        <w:rPr>
          <w:rFonts w:ascii="Verdana" w:eastAsia="Times New Roman" w:hAnsi="Verdana"/>
          <w:color w:val="000000" w:themeColor="text1"/>
          <w:spacing w:val="0"/>
          <w:sz w:val="20"/>
          <w:szCs w:val="20"/>
        </w:rPr>
        <w:t>Opdrachtgever de Opdracht heeft gegund aan</w:t>
      </w:r>
      <w:r w:rsidR="007E5050" w:rsidRPr="00EF5C55">
        <w:rPr>
          <w:rFonts w:ascii="Verdana" w:eastAsia="Times New Roman" w:hAnsi="Verdana"/>
          <w:color w:val="000000" w:themeColor="text1"/>
          <w:spacing w:val="0"/>
          <w:sz w:val="20"/>
          <w:szCs w:val="20"/>
        </w:rPr>
        <w:t>:</w:t>
      </w:r>
    </w:p>
    <w:p w14:paraId="7CD88DFE" w14:textId="3635521D" w:rsidR="007E5050" w:rsidRPr="00EF5C55" w:rsidRDefault="00D16710" w:rsidP="00EF5C55">
      <w:pPr>
        <w:tabs>
          <w:tab w:val="clear" w:pos="357"/>
          <w:tab w:val="left" w:pos="851"/>
        </w:tabs>
        <w:spacing w:line="276" w:lineRule="auto"/>
        <w:ind w:left="708"/>
        <w:rPr>
          <w:rFonts w:ascii="Verdana" w:eastAsia="Times New Roman" w:hAnsi="Verdana"/>
          <w:color w:val="000000" w:themeColor="text1"/>
          <w:spacing w:val="0"/>
          <w:sz w:val="20"/>
          <w:szCs w:val="20"/>
        </w:rPr>
      </w:pPr>
      <w:r w:rsidRPr="00EF5C55">
        <w:rPr>
          <w:rFonts w:ascii="Verdana" w:eastAsia="Times New Roman" w:hAnsi="Verdana"/>
          <w:color w:val="000000" w:themeColor="text1"/>
          <w:spacing w:val="0"/>
          <w:sz w:val="20"/>
          <w:szCs w:val="20"/>
        </w:rPr>
        <w:t>1)</w:t>
      </w:r>
      <w:r w:rsidRPr="00EF5C55">
        <w:rPr>
          <w:rFonts w:ascii="Verdana" w:eastAsia="Times New Roman" w:hAnsi="Verdana" w:cs="Arial"/>
          <w:spacing w:val="0"/>
          <w:sz w:val="20"/>
          <w:szCs w:val="20"/>
        </w:rPr>
        <w:t>_______</w:t>
      </w:r>
    </w:p>
    <w:p w14:paraId="1ACC46C8" w14:textId="05209F8A" w:rsidR="007E5050" w:rsidRPr="00EF5C55" w:rsidRDefault="00471278" w:rsidP="00EF5C55">
      <w:pPr>
        <w:tabs>
          <w:tab w:val="clear" w:pos="357"/>
          <w:tab w:val="left" w:pos="851"/>
        </w:tabs>
        <w:spacing w:line="276" w:lineRule="auto"/>
        <w:ind w:left="720" w:hanging="12"/>
        <w:rPr>
          <w:rFonts w:ascii="Verdana" w:eastAsia="Times New Roman" w:hAnsi="Verdana"/>
          <w:color w:val="000000" w:themeColor="text1"/>
          <w:spacing w:val="0"/>
          <w:sz w:val="20"/>
          <w:szCs w:val="20"/>
        </w:rPr>
      </w:pPr>
      <w:r w:rsidRPr="00EF5C55">
        <w:rPr>
          <w:rFonts w:ascii="Verdana" w:eastAsia="Times New Roman" w:hAnsi="Verdana"/>
          <w:color w:val="000000" w:themeColor="text1"/>
          <w:spacing w:val="0"/>
          <w:sz w:val="20"/>
          <w:szCs w:val="20"/>
        </w:rPr>
        <w:tab/>
      </w:r>
      <w:r w:rsidR="00D16710" w:rsidRPr="00EF5C55">
        <w:rPr>
          <w:rFonts w:ascii="Verdana" w:eastAsia="Times New Roman" w:hAnsi="Verdana"/>
          <w:color w:val="000000" w:themeColor="text1"/>
          <w:spacing w:val="0"/>
          <w:sz w:val="20"/>
          <w:szCs w:val="20"/>
        </w:rPr>
        <w:t>2)</w:t>
      </w:r>
      <w:r w:rsidR="00D16710" w:rsidRPr="00EF5C55">
        <w:rPr>
          <w:rFonts w:ascii="Verdana" w:eastAsia="Times New Roman" w:hAnsi="Verdana" w:cs="Arial"/>
          <w:spacing w:val="0"/>
          <w:sz w:val="20"/>
          <w:szCs w:val="20"/>
        </w:rPr>
        <w:t>_______</w:t>
      </w:r>
    </w:p>
    <w:p w14:paraId="5CEEDC39" w14:textId="3B051AD1" w:rsidR="00D16710" w:rsidRPr="00EF5C55" w:rsidRDefault="00471278" w:rsidP="00EF5C55">
      <w:pPr>
        <w:tabs>
          <w:tab w:val="clear" w:pos="357"/>
          <w:tab w:val="left" w:pos="851"/>
        </w:tabs>
        <w:spacing w:line="276" w:lineRule="auto"/>
        <w:ind w:left="720" w:hanging="12"/>
        <w:rPr>
          <w:rFonts w:ascii="Verdana" w:eastAsia="Times New Roman" w:hAnsi="Verdana"/>
          <w:color w:val="000000" w:themeColor="text1"/>
          <w:spacing w:val="0"/>
          <w:sz w:val="20"/>
          <w:szCs w:val="20"/>
          <w:highlight w:val="green"/>
        </w:rPr>
      </w:pPr>
      <w:r w:rsidRPr="00EF5C55">
        <w:rPr>
          <w:rFonts w:ascii="Verdana" w:eastAsia="Times New Roman" w:hAnsi="Verdana"/>
          <w:color w:val="000000" w:themeColor="text1"/>
          <w:spacing w:val="0"/>
          <w:sz w:val="20"/>
          <w:szCs w:val="20"/>
        </w:rPr>
        <w:tab/>
      </w:r>
      <w:r w:rsidR="00D16710" w:rsidRPr="00EF5C55">
        <w:rPr>
          <w:rFonts w:ascii="Verdana" w:eastAsia="Times New Roman" w:hAnsi="Verdana"/>
          <w:color w:val="000000" w:themeColor="text1"/>
          <w:spacing w:val="0"/>
          <w:sz w:val="20"/>
          <w:szCs w:val="20"/>
        </w:rPr>
        <w:t>3)</w:t>
      </w:r>
      <w:r w:rsidR="00D16710" w:rsidRPr="00EF5C55">
        <w:rPr>
          <w:rFonts w:ascii="Verdana" w:eastAsia="Times New Roman" w:hAnsi="Verdana" w:cs="Arial"/>
          <w:spacing w:val="0"/>
          <w:sz w:val="20"/>
          <w:szCs w:val="20"/>
        </w:rPr>
        <w:t>_______</w:t>
      </w:r>
    </w:p>
    <w:p w14:paraId="12489248" w14:textId="06E59B3F" w:rsidR="00D16710" w:rsidRPr="00EF5C55" w:rsidRDefault="00D16710" w:rsidP="00EF5C55">
      <w:pPr>
        <w:tabs>
          <w:tab w:val="clear" w:pos="357"/>
          <w:tab w:val="left" w:pos="851"/>
        </w:tabs>
        <w:spacing w:line="276" w:lineRule="auto"/>
        <w:ind w:left="720" w:hanging="12"/>
        <w:rPr>
          <w:rFonts w:ascii="Verdana" w:eastAsia="Times New Roman" w:hAnsi="Verdana" w:cs="Arial"/>
          <w:spacing w:val="0"/>
          <w:sz w:val="20"/>
          <w:szCs w:val="20"/>
        </w:rPr>
      </w:pPr>
      <w:r w:rsidRPr="00EF5C55">
        <w:rPr>
          <w:rFonts w:ascii="Verdana" w:eastAsia="Times New Roman" w:hAnsi="Verdana"/>
          <w:color w:val="000000" w:themeColor="text1"/>
          <w:spacing w:val="0"/>
          <w:sz w:val="20"/>
          <w:szCs w:val="20"/>
        </w:rPr>
        <w:tab/>
        <w:t>4)</w:t>
      </w:r>
      <w:r w:rsidRPr="00EF5C55">
        <w:rPr>
          <w:rFonts w:ascii="Verdana" w:eastAsia="Times New Roman" w:hAnsi="Verdana" w:cs="Arial"/>
          <w:spacing w:val="0"/>
          <w:sz w:val="20"/>
          <w:szCs w:val="20"/>
        </w:rPr>
        <w:t>_______</w:t>
      </w:r>
    </w:p>
    <w:p w14:paraId="4DA12486" w14:textId="1CFE52E9" w:rsidR="00BB45BF" w:rsidRPr="00EF5C55" w:rsidRDefault="00BB45BF" w:rsidP="00EF5C55">
      <w:pPr>
        <w:tabs>
          <w:tab w:val="clear" w:pos="357"/>
          <w:tab w:val="left" w:pos="851"/>
        </w:tabs>
        <w:spacing w:line="276" w:lineRule="auto"/>
        <w:ind w:left="720" w:hanging="12"/>
        <w:rPr>
          <w:rFonts w:ascii="Verdana" w:eastAsia="Times New Roman" w:hAnsi="Verdana"/>
          <w:color w:val="000000" w:themeColor="text1"/>
          <w:spacing w:val="0"/>
          <w:sz w:val="20"/>
          <w:szCs w:val="20"/>
          <w:highlight w:val="green"/>
        </w:rPr>
      </w:pPr>
      <w:r w:rsidRPr="00EF5C55">
        <w:rPr>
          <w:rFonts w:ascii="Verdana" w:eastAsia="Times New Roman" w:hAnsi="Verdana" w:cs="Arial"/>
          <w:spacing w:val="0"/>
          <w:sz w:val="20"/>
          <w:szCs w:val="20"/>
        </w:rPr>
        <w:t>5) _______</w:t>
      </w:r>
    </w:p>
    <w:p w14:paraId="544576B8" w14:textId="5E84D8D9" w:rsidR="002650E7" w:rsidRPr="00EF5C55" w:rsidRDefault="00471278" w:rsidP="00EF5C55">
      <w:pPr>
        <w:tabs>
          <w:tab w:val="clear" w:pos="357"/>
          <w:tab w:val="left" w:pos="851"/>
        </w:tabs>
        <w:spacing w:line="276" w:lineRule="auto"/>
        <w:ind w:left="720" w:hanging="12"/>
        <w:rPr>
          <w:rFonts w:ascii="Verdana" w:eastAsia="Times New Roman" w:hAnsi="Verdana"/>
          <w:color w:val="000000" w:themeColor="text1"/>
          <w:spacing w:val="0"/>
          <w:sz w:val="20"/>
          <w:szCs w:val="20"/>
        </w:rPr>
      </w:pPr>
      <w:r w:rsidRPr="00EF5C55">
        <w:rPr>
          <w:rFonts w:ascii="Verdana" w:eastAsia="Times New Roman" w:hAnsi="Verdana"/>
          <w:color w:val="000000" w:themeColor="text1"/>
          <w:spacing w:val="0"/>
          <w:sz w:val="20"/>
          <w:szCs w:val="20"/>
        </w:rPr>
        <w:tab/>
      </w:r>
      <w:r w:rsidR="00226B0F" w:rsidRPr="00EF5C55">
        <w:rPr>
          <w:rFonts w:ascii="Verdana" w:eastAsia="Times New Roman" w:hAnsi="Verdana"/>
          <w:color w:val="000000" w:themeColor="text1"/>
          <w:spacing w:val="0"/>
          <w:sz w:val="20"/>
          <w:szCs w:val="20"/>
        </w:rPr>
        <w:t>en met</w:t>
      </w:r>
      <w:r w:rsidR="007E5050" w:rsidRPr="00EF5C55">
        <w:rPr>
          <w:rFonts w:ascii="Verdana" w:eastAsia="Times New Roman" w:hAnsi="Verdana"/>
          <w:color w:val="000000" w:themeColor="text1"/>
          <w:spacing w:val="0"/>
          <w:sz w:val="20"/>
          <w:szCs w:val="20"/>
        </w:rPr>
        <w:t xml:space="preserve"> deze</w:t>
      </w:r>
      <w:r w:rsidR="00226B0F" w:rsidRPr="00EF5C55">
        <w:rPr>
          <w:rFonts w:ascii="Verdana" w:eastAsia="Times New Roman" w:hAnsi="Verdana"/>
          <w:color w:val="000000" w:themeColor="text1"/>
          <w:spacing w:val="0"/>
          <w:sz w:val="20"/>
          <w:szCs w:val="20"/>
        </w:rPr>
        <w:t xml:space="preserve"> Opdr</w:t>
      </w:r>
      <w:r w:rsidR="00954B92" w:rsidRPr="00EF5C55">
        <w:rPr>
          <w:rFonts w:ascii="Verdana" w:eastAsia="Times New Roman" w:hAnsi="Verdana"/>
          <w:color w:val="000000" w:themeColor="text1"/>
          <w:spacing w:val="0"/>
          <w:sz w:val="20"/>
          <w:szCs w:val="20"/>
        </w:rPr>
        <w:t>a</w:t>
      </w:r>
      <w:r w:rsidR="00226B0F" w:rsidRPr="00EF5C55">
        <w:rPr>
          <w:rFonts w:ascii="Verdana" w:eastAsia="Times New Roman" w:hAnsi="Verdana"/>
          <w:color w:val="000000" w:themeColor="text1"/>
          <w:spacing w:val="0"/>
          <w:sz w:val="20"/>
          <w:szCs w:val="20"/>
        </w:rPr>
        <w:t>chtnemer</w:t>
      </w:r>
      <w:r w:rsidR="007E5050" w:rsidRPr="00EF5C55">
        <w:rPr>
          <w:rFonts w:ascii="Verdana" w:eastAsia="Times New Roman" w:hAnsi="Verdana"/>
          <w:color w:val="000000" w:themeColor="text1"/>
          <w:spacing w:val="0"/>
          <w:sz w:val="20"/>
          <w:szCs w:val="20"/>
        </w:rPr>
        <w:t>s een Raam</w:t>
      </w:r>
      <w:r w:rsidR="00954B92" w:rsidRPr="00EF5C55">
        <w:rPr>
          <w:rFonts w:ascii="Verdana" w:eastAsia="Times New Roman" w:hAnsi="Verdana"/>
          <w:color w:val="000000" w:themeColor="text1"/>
          <w:spacing w:val="0"/>
          <w:sz w:val="20"/>
          <w:szCs w:val="20"/>
        </w:rPr>
        <w:t>overeenkoms</w:t>
      </w:r>
      <w:r w:rsidR="00D96E0A" w:rsidRPr="00EF5C55">
        <w:rPr>
          <w:rFonts w:ascii="Verdana" w:eastAsia="Times New Roman" w:hAnsi="Verdana"/>
          <w:color w:val="000000" w:themeColor="text1"/>
          <w:spacing w:val="0"/>
          <w:sz w:val="20"/>
          <w:szCs w:val="20"/>
        </w:rPr>
        <w:t>t</w:t>
      </w:r>
      <w:r w:rsidR="005C1133" w:rsidRPr="00EF5C55">
        <w:rPr>
          <w:rFonts w:ascii="Verdana" w:eastAsia="Times New Roman" w:hAnsi="Verdana"/>
          <w:color w:val="000000" w:themeColor="text1"/>
          <w:spacing w:val="0"/>
          <w:sz w:val="20"/>
          <w:szCs w:val="20"/>
        </w:rPr>
        <w:t xml:space="preserve"> </w:t>
      </w:r>
      <w:r w:rsidR="00954B92" w:rsidRPr="00EF5C55">
        <w:rPr>
          <w:rFonts w:ascii="Verdana" w:eastAsia="Times New Roman" w:hAnsi="Verdana"/>
          <w:color w:val="000000" w:themeColor="text1"/>
          <w:spacing w:val="0"/>
          <w:sz w:val="20"/>
          <w:szCs w:val="20"/>
        </w:rPr>
        <w:t>heeft gesloten;</w:t>
      </w:r>
    </w:p>
    <w:p w14:paraId="59577712" w14:textId="321936F5" w:rsidR="002650E7" w:rsidRPr="00EF5C55" w:rsidRDefault="002650E7" w:rsidP="00EF5C55">
      <w:pPr>
        <w:pStyle w:val="Lijstalinea"/>
        <w:numPr>
          <w:ilvl w:val="0"/>
          <w:numId w:val="28"/>
        </w:numPr>
        <w:tabs>
          <w:tab w:val="clear" w:pos="357"/>
          <w:tab w:val="left" w:pos="851"/>
        </w:tabs>
        <w:spacing w:line="276" w:lineRule="auto"/>
        <w:rPr>
          <w:rFonts w:ascii="Verdana" w:eastAsia="Times New Roman" w:hAnsi="Verdana"/>
          <w:color w:val="000000" w:themeColor="text1"/>
          <w:spacing w:val="0"/>
          <w:sz w:val="20"/>
          <w:szCs w:val="20"/>
        </w:rPr>
      </w:pPr>
      <w:r w:rsidRPr="00EF5C55">
        <w:rPr>
          <w:rFonts w:ascii="Verdana" w:eastAsia="Times New Roman" w:hAnsi="Verdana"/>
          <w:color w:val="000000" w:themeColor="text1"/>
          <w:spacing w:val="0"/>
          <w:sz w:val="20"/>
          <w:szCs w:val="20"/>
        </w:rPr>
        <w:t>de Raamovereenkomst heeft een looptijd van vier (4) jaar</w:t>
      </w:r>
      <w:r w:rsidR="00502EB8" w:rsidRPr="00EF5C55">
        <w:rPr>
          <w:rFonts w:ascii="Verdana" w:eastAsia="Times New Roman" w:hAnsi="Verdana"/>
          <w:color w:val="000000" w:themeColor="text1"/>
          <w:spacing w:val="0"/>
          <w:sz w:val="20"/>
          <w:szCs w:val="20"/>
        </w:rPr>
        <w:t>, en die</w:t>
      </w:r>
      <w:r w:rsidR="00206629" w:rsidRPr="00EF5C55">
        <w:rPr>
          <w:rFonts w:ascii="Verdana" w:eastAsia="Times New Roman" w:hAnsi="Verdana"/>
          <w:color w:val="000000" w:themeColor="text1"/>
          <w:spacing w:val="0"/>
          <w:sz w:val="20"/>
          <w:szCs w:val="20"/>
        </w:rPr>
        <w:t xml:space="preserve"> na afloop daarvan</w:t>
      </w:r>
      <w:r w:rsidR="00502EB8" w:rsidRPr="00EF5C55">
        <w:rPr>
          <w:rFonts w:ascii="Verdana" w:eastAsia="Times New Roman" w:hAnsi="Verdana"/>
          <w:color w:val="000000" w:themeColor="text1"/>
          <w:spacing w:val="0"/>
          <w:sz w:val="20"/>
          <w:szCs w:val="20"/>
        </w:rPr>
        <w:t xml:space="preserve"> eindigt van rechtswege</w:t>
      </w:r>
      <w:r w:rsidR="0027585C" w:rsidRPr="00EF5C55">
        <w:rPr>
          <w:rFonts w:ascii="Verdana" w:eastAsia="Times New Roman" w:hAnsi="Verdana"/>
          <w:color w:val="000000" w:themeColor="text1"/>
          <w:spacing w:val="0"/>
          <w:sz w:val="20"/>
          <w:szCs w:val="20"/>
        </w:rPr>
        <w:t>;</w:t>
      </w:r>
    </w:p>
    <w:p w14:paraId="5B1C9982" w14:textId="67AA4A31" w:rsidR="00B331DF" w:rsidRPr="00EF5C55" w:rsidRDefault="00B331DF" w:rsidP="00EF5C55">
      <w:pPr>
        <w:pStyle w:val="Lijstalinea"/>
        <w:numPr>
          <w:ilvl w:val="0"/>
          <w:numId w:val="28"/>
        </w:numPr>
        <w:tabs>
          <w:tab w:val="clear" w:pos="357"/>
          <w:tab w:val="left" w:pos="851"/>
        </w:tabs>
        <w:spacing w:line="276" w:lineRule="auto"/>
        <w:rPr>
          <w:rFonts w:ascii="Verdana" w:eastAsia="Times New Roman" w:hAnsi="Verdana"/>
          <w:color w:val="000000" w:themeColor="text1"/>
          <w:spacing w:val="0"/>
          <w:sz w:val="20"/>
          <w:szCs w:val="20"/>
        </w:rPr>
      </w:pPr>
      <w:r w:rsidRPr="00EF5C55">
        <w:rPr>
          <w:rFonts w:ascii="Verdana" w:eastAsia="Times New Roman" w:hAnsi="Verdana"/>
          <w:color w:val="000000" w:themeColor="text1"/>
          <w:spacing w:val="0"/>
          <w:sz w:val="20"/>
          <w:szCs w:val="20"/>
        </w:rPr>
        <w:t xml:space="preserve">dat de Opdrachtgever een regeling wenst te treffen voor het geval de </w:t>
      </w:r>
      <w:r w:rsidRPr="00EF5C55">
        <w:rPr>
          <w:rFonts w:ascii="Verdana" w:eastAsia="Times New Roman" w:hAnsi="Verdana"/>
          <w:color w:val="000000" w:themeColor="text1"/>
          <w:spacing w:val="0"/>
          <w:sz w:val="20"/>
          <w:szCs w:val="20"/>
        </w:rPr>
        <w:br/>
      </w:r>
      <w:r w:rsidR="007E5050" w:rsidRPr="00EF5C55">
        <w:rPr>
          <w:rFonts w:ascii="Verdana" w:eastAsia="Times New Roman" w:hAnsi="Verdana"/>
          <w:color w:val="000000" w:themeColor="text1"/>
          <w:spacing w:val="0"/>
          <w:sz w:val="20"/>
          <w:szCs w:val="20"/>
        </w:rPr>
        <w:t>Raamovereenkomst</w:t>
      </w:r>
      <w:r w:rsidRPr="00EF5C55">
        <w:rPr>
          <w:rFonts w:ascii="Verdana" w:eastAsia="Times New Roman" w:hAnsi="Verdana"/>
          <w:color w:val="000000" w:themeColor="text1"/>
          <w:spacing w:val="0"/>
          <w:sz w:val="20"/>
          <w:szCs w:val="20"/>
        </w:rPr>
        <w:t xml:space="preserve"> </w:t>
      </w:r>
      <w:r w:rsidR="007E5050" w:rsidRPr="00EF5C55">
        <w:rPr>
          <w:rFonts w:ascii="Verdana" w:eastAsia="Times New Roman" w:hAnsi="Verdana"/>
          <w:color w:val="000000" w:themeColor="text1"/>
          <w:spacing w:val="0"/>
          <w:sz w:val="20"/>
          <w:szCs w:val="20"/>
        </w:rPr>
        <w:t>met</w:t>
      </w:r>
      <w:r w:rsidR="621D3559" w:rsidRPr="00EF5C55">
        <w:rPr>
          <w:rFonts w:ascii="Verdana" w:eastAsia="Times New Roman" w:hAnsi="Verdana"/>
          <w:color w:val="000000" w:themeColor="text1"/>
          <w:spacing w:val="0"/>
          <w:sz w:val="20"/>
          <w:szCs w:val="20"/>
        </w:rPr>
        <w:t xml:space="preserve"> een opdrachtnemer uit de Raamovereenkomst </w:t>
      </w:r>
      <w:r w:rsidRPr="00EF5C55">
        <w:rPr>
          <w:rFonts w:ascii="Verdana" w:eastAsia="Times New Roman" w:hAnsi="Verdana"/>
          <w:color w:val="000000" w:themeColor="text1"/>
          <w:spacing w:val="0"/>
          <w:sz w:val="20"/>
          <w:szCs w:val="20"/>
        </w:rPr>
        <w:t>voortijdig eindigt</w:t>
      </w:r>
      <w:r w:rsidR="00B24F14" w:rsidRPr="00EF5C55">
        <w:rPr>
          <w:rFonts w:ascii="Verdana" w:eastAsia="Times New Roman" w:hAnsi="Verdana"/>
          <w:color w:val="000000" w:themeColor="text1"/>
          <w:spacing w:val="0"/>
          <w:sz w:val="20"/>
          <w:szCs w:val="20"/>
        </w:rPr>
        <w:t>, zonder dat (het restant van) de opdracht opnieuw hoeft te worden aanbesteed;</w:t>
      </w:r>
    </w:p>
    <w:p w14:paraId="7339E86A" w14:textId="50E3228A" w:rsidR="004D192F" w:rsidRPr="00EF5C55" w:rsidRDefault="006E1870" w:rsidP="00EF5C55">
      <w:pPr>
        <w:pStyle w:val="Lijstalinea"/>
        <w:numPr>
          <w:ilvl w:val="0"/>
          <w:numId w:val="28"/>
        </w:numPr>
        <w:tabs>
          <w:tab w:val="clear" w:pos="357"/>
          <w:tab w:val="left" w:pos="851"/>
        </w:tabs>
        <w:spacing w:line="276" w:lineRule="auto"/>
        <w:rPr>
          <w:rFonts w:ascii="Verdana" w:eastAsia="Times New Roman" w:hAnsi="Verdana"/>
          <w:color w:val="000000" w:themeColor="text1"/>
          <w:spacing w:val="0"/>
          <w:sz w:val="20"/>
          <w:szCs w:val="20"/>
        </w:rPr>
      </w:pPr>
      <w:r w:rsidRPr="00EF5C55">
        <w:rPr>
          <w:rFonts w:ascii="Verdana" w:eastAsia="Times New Roman" w:hAnsi="Verdana"/>
          <w:color w:val="000000" w:themeColor="text1"/>
          <w:spacing w:val="0"/>
          <w:sz w:val="20"/>
          <w:szCs w:val="20"/>
        </w:rPr>
        <w:t xml:space="preserve">dat Partijen tegen deze achtergrond </w:t>
      </w:r>
      <w:r w:rsidR="009032DF" w:rsidRPr="00EF5C55">
        <w:rPr>
          <w:rFonts w:ascii="Verdana" w:eastAsia="Times New Roman" w:hAnsi="Verdana"/>
          <w:color w:val="000000" w:themeColor="text1"/>
          <w:spacing w:val="0"/>
          <w:sz w:val="20"/>
          <w:szCs w:val="20"/>
        </w:rPr>
        <w:t xml:space="preserve">de </w:t>
      </w:r>
      <w:r w:rsidRPr="00EF5C55">
        <w:rPr>
          <w:rFonts w:ascii="Verdana" w:eastAsia="Times New Roman" w:hAnsi="Verdana"/>
          <w:color w:val="000000" w:themeColor="text1"/>
          <w:spacing w:val="0"/>
          <w:sz w:val="20"/>
          <w:szCs w:val="20"/>
        </w:rPr>
        <w:t xml:space="preserve">onderhavig </w:t>
      </w:r>
      <w:r w:rsidR="00B26E76" w:rsidRPr="00EF5C55">
        <w:rPr>
          <w:rFonts w:ascii="Verdana" w:eastAsia="Times New Roman" w:hAnsi="Verdana"/>
          <w:color w:val="000000" w:themeColor="text1"/>
          <w:spacing w:val="0"/>
          <w:sz w:val="20"/>
          <w:szCs w:val="20"/>
        </w:rPr>
        <w:t>Wachto</w:t>
      </w:r>
      <w:r w:rsidRPr="00EF5C55">
        <w:rPr>
          <w:rFonts w:ascii="Verdana" w:eastAsia="Times New Roman" w:hAnsi="Verdana"/>
          <w:color w:val="000000" w:themeColor="text1"/>
          <w:spacing w:val="0"/>
          <w:sz w:val="20"/>
          <w:szCs w:val="20"/>
        </w:rPr>
        <w:t xml:space="preserve">vereenkomst met elkaar </w:t>
      </w:r>
      <w:r w:rsidR="00D96E0A" w:rsidRPr="00EF5C55">
        <w:rPr>
          <w:rFonts w:ascii="Verdana" w:eastAsia="Times New Roman" w:hAnsi="Verdana"/>
          <w:color w:val="000000" w:themeColor="text1"/>
          <w:spacing w:val="0"/>
          <w:sz w:val="20"/>
          <w:szCs w:val="20"/>
        </w:rPr>
        <w:t xml:space="preserve">zijn </w:t>
      </w:r>
      <w:r w:rsidRPr="00EF5C55">
        <w:rPr>
          <w:rFonts w:ascii="Verdana" w:eastAsia="Times New Roman" w:hAnsi="Verdana"/>
          <w:color w:val="000000" w:themeColor="text1"/>
          <w:spacing w:val="0"/>
          <w:sz w:val="20"/>
          <w:szCs w:val="20"/>
        </w:rPr>
        <w:t>aangaan, onder de navolgende voorwaarden en bedingen.</w:t>
      </w:r>
    </w:p>
    <w:p w14:paraId="0F9622B2" w14:textId="77777777" w:rsidR="004D192F" w:rsidRPr="00EF5C55" w:rsidRDefault="004D192F" w:rsidP="00EF5C55">
      <w:pPr>
        <w:tabs>
          <w:tab w:val="clear" w:pos="357"/>
          <w:tab w:val="left" w:pos="851"/>
        </w:tabs>
        <w:spacing w:line="276" w:lineRule="auto"/>
        <w:ind w:left="720" w:hanging="720"/>
        <w:rPr>
          <w:rFonts w:ascii="Verdana" w:eastAsia="Times New Roman" w:hAnsi="Verdana"/>
          <w:color w:val="000000" w:themeColor="text1"/>
          <w:spacing w:val="0"/>
          <w:sz w:val="20"/>
          <w:szCs w:val="20"/>
        </w:rPr>
      </w:pPr>
    </w:p>
    <w:p w14:paraId="5CDF9AF5" w14:textId="77777777" w:rsidR="00325396" w:rsidRPr="00EF5C55" w:rsidRDefault="00325396" w:rsidP="00EF5C55">
      <w:pPr>
        <w:tabs>
          <w:tab w:val="clear" w:pos="357"/>
          <w:tab w:val="left" w:pos="851"/>
        </w:tabs>
        <w:spacing w:line="276" w:lineRule="auto"/>
        <w:rPr>
          <w:rFonts w:ascii="Verdana" w:eastAsia="Times New Roman" w:hAnsi="Verdana"/>
          <w:b/>
          <w:bCs/>
          <w:color w:val="000000" w:themeColor="text1"/>
          <w:spacing w:val="0"/>
          <w:sz w:val="20"/>
          <w:szCs w:val="20"/>
        </w:rPr>
      </w:pPr>
      <w:r w:rsidRPr="00EF5C55">
        <w:rPr>
          <w:rFonts w:ascii="Verdana" w:eastAsia="Times New Roman" w:hAnsi="Verdana"/>
          <w:b/>
          <w:bCs/>
          <w:color w:val="000000" w:themeColor="text1"/>
          <w:spacing w:val="0"/>
          <w:sz w:val="20"/>
          <w:szCs w:val="20"/>
        </w:rPr>
        <w:t>V</w:t>
      </w:r>
      <w:r w:rsidR="006E1870" w:rsidRPr="00EF5C55">
        <w:rPr>
          <w:rFonts w:ascii="Verdana" w:eastAsia="Times New Roman" w:hAnsi="Verdana"/>
          <w:b/>
          <w:bCs/>
          <w:color w:val="000000" w:themeColor="text1"/>
          <w:spacing w:val="0"/>
          <w:sz w:val="20"/>
          <w:szCs w:val="20"/>
        </w:rPr>
        <w:t xml:space="preserve">erklaren </w:t>
      </w:r>
      <w:r w:rsidRPr="00EF5C55">
        <w:rPr>
          <w:rFonts w:ascii="Verdana" w:eastAsia="Times New Roman" w:hAnsi="Verdana"/>
          <w:b/>
          <w:bCs/>
          <w:color w:val="000000" w:themeColor="text1"/>
          <w:spacing w:val="0"/>
          <w:sz w:val="20"/>
          <w:szCs w:val="20"/>
        </w:rPr>
        <w:t>het volgende te zijn</w:t>
      </w:r>
      <w:r w:rsidR="006E1870" w:rsidRPr="00EF5C55">
        <w:rPr>
          <w:rFonts w:ascii="Verdana" w:eastAsia="Times New Roman" w:hAnsi="Verdana"/>
          <w:b/>
          <w:bCs/>
          <w:color w:val="000000" w:themeColor="text1"/>
          <w:spacing w:val="0"/>
          <w:sz w:val="20"/>
          <w:szCs w:val="20"/>
        </w:rPr>
        <w:t xml:space="preserve"> overeengekomen:</w:t>
      </w:r>
    </w:p>
    <w:p w14:paraId="1C588FE2" w14:textId="77777777" w:rsidR="00EF5C55" w:rsidRPr="00EF5C55" w:rsidRDefault="00EF5C55" w:rsidP="00EF5C55">
      <w:pPr>
        <w:pStyle w:val="Lijstalinea"/>
        <w:tabs>
          <w:tab w:val="clear" w:pos="357"/>
          <w:tab w:val="left" w:pos="851"/>
        </w:tabs>
        <w:spacing w:line="276" w:lineRule="auto"/>
        <w:rPr>
          <w:rFonts w:ascii="Verdana" w:eastAsia="Times New Roman" w:hAnsi="Verdana"/>
          <w:b/>
          <w:bCs/>
          <w:color w:val="000000" w:themeColor="text1"/>
          <w:spacing w:val="0"/>
          <w:sz w:val="20"/>
          <w:szCs w:val="20"/>
        </w:rPr>
      </w:pPr>
    </w:p>
    <w:p w14:paraId="3B6BEFF5" w14:textId="77777777" w:rsidR="002650E7" w:rsidRPr="00EF5C55" w:rsidRDefault="002650E7" w:rsidP="00EF5C55">
      <w:pPr>
        <w:tabs>
          <w:tab w:val="clear" w:pos="357"/>
          <w:tab w:val="left" w:pos="851"/>
        </w:tabs>
        <w:spacing w:line="276" w:lineRule="auto"/>
        <w:ind w:left="720" w:hanging="720"/>
        <w:rPr>
          <w:rFonts w:ascii="Verdana" w:eastAsia="Times New Roman" w:hAnsi="Verdana"/>
          <w:color w:val="000000" w:themeColor="text1"/>
          <w:spacing w:val="0"/>
          <w:sz w:val="20"/>
          <w:szCs w:val="20"/>
        </w:rPr>
      </w:pPr>
    </w:p>
    <w:p w14:paraId="294EF2BF" w14:textId="362FF543" w:rsidR="00471278" w:rsidRDefault="00EF5C55" w:rsidP="00EF5C55">
      <w:pPr>
        <w:pStyle w:val="Lijstalinea"/>
        <w:numPr>
          <w:ilvl w:val="0"/>
          <w:numId w:val="29"/>
        </w:numPr>
        <w:tabs>
          <w:tab w:val="clear" w:pos="357"/>
          <w:tab w:val="left" w:pos="851"/>
        </w:tabs>
        <w:spacing w:line="276" w:lineRule="auto"/>
        <w:rPr>
          <w:rFonts w:ascii="Verdana" w:eastAsia="Times New Roman" w:hAnsi="Verdana"/>
          <w:b/>
          <w:bCs/>
          <w:color w:val="000000" w:themeColor="text1"/>
          <w:spacing w:val="0"/>
          <w:sz w:val="20"/>
          <w:szCs w:val="20"/>
        </w:rPr>
      </w:pPr>
      <w:r>
        <w:rPr>
          <w:rFonts w:ascii="Verdana" w:eastAsia="Times New Roman" w:hAnsi="Verdana"/>
          <w:b/>
          <w:bCs/>
          <w:color w:val="000000" w:themeColor="text1"/>
          <w:spacing w:val="0"/>
          <w:sz w:val="20"/>
          <w:szCs w:val="20"/>
        </w:rPr>
        <w:t>Begrippen</w:t>
      </w:r>
    </w:p>
    <w:p w14:paraId="23235ABE" w14:textId="77777777" w:rsidR="00EF5C55" w:rsidRDefault="00EF5C55" w:rsidP="00EF5C55">
      <w:pPr>
        <w:pStyle w:val="Lijstalinea"/>
        <w:tabs>
          <w:tab w:val="clear" w:pos="357"/>
          <w:tab w:val="left" w:pos="851"/>
        </w:tabs>
        <w:spacing w:line="276" w:lineRule="auto"/>
        <w:rPr>
          <w:rFonts w:ascii="Verdana" w:eastAsia="Times New Roman" w:hAnsi="Verdana"/>
          <w:b/>
          <w:bCs/>
          <w:color w:val="000000" w:themeColor="text1"/>
          <w:spacing w:val="0"/>
          <w:sz w:val="20"/>
          <w:szCs w:val="20"/>
        </w:rPr>
      </w:pPr>
    </w:p>
    <w:p w14:paraId="6814E5F6" w14:textId="7815AF6F" w:rsidR="00EF5C55" w:rsidRPr="00EF5C55" w:rsidRDefault="00EF5C55" w:rsidP="00EF5C55">
      <w:pPr>
        <w:pStyle w:val="Lijstalinea"/>
        <w:tabs>
          <w:tab w:val="clear" w:pos="357"/>
          <w:tab w:val="left" w:pos="851"/>
        </w:tabs>
        <w:spacing w:line="276" w:lineRule="auto"/>
        <w:rPr>
          <w:rFonts w:ascii="Verdana" w:eastAsia="Times New Roman" w:hAnsi="Verdana"/>
          <w:color w:val="000000" w:themeColor="text1"/>
          <w:spacing w:val="0"/>
          <w:sz w:val="20"/>
          <w:szCs w:val="20"/>
        </w:rPr>
      </w:pPr>
      <w:r w:rsidRPr="00EF5C55">
        <w:rPr>
          <w:rFonts w:ascii="Verdana" w:eastAsia="Times New Roman" w:hAnsi="Verdana"/>
          <w:color w:val="000000" w:themeColor="text1"/>
          <w:spacing w:val="0"/>
          <w:sz w:val="20"/>
          <w:szCs w:val="20"/>
        </w:rPr>
        <w:t>Begrippen met een hoofdletter staan gedefinieerd in de Inschrijvingsleidraad. Begrippen kunnen, zonder verlies van de inhoudelijke betekenis, zowel in enkelvoud als in meervoud worden gebruikt. Begrippen met een hoofdletter die niet in de Algemene Begripsbepalingen uit de Inschrijvingsleidraad zijn gedefinieerd, hebben de definitie uit de wet- en regelgeving en/of een van de Bijlagen.</w:t>
      </w:r>
    </w:p>
    <w:p w14:paraId="6130E39C" w14:textId="77777777" w:rsidR="00EF5C55" w:rsidRDefault="00EF5C55" w:rsidP="00EF5C55">
      <w:pPr>
        <w:pStyle w:val="Lijstalinea"/>
        <w:tabs>
          <w:tab w:val="clear" w:pos="357"/>
          <w:tab w:val="left" w:pos="851"/>
        </w:tabs>
        <w:spacing w:line="276" w:lineRule="auto"/>
        <w:rPr>
          <w:rFonts w:ascii="Verdana" w:eastAsia="Times New Roman" w:hAnsi="Verdana"/>
          <w:b/>
          <w:bCs/>
          <w:color w:val="000000" w:themeColor="text1"/>
          <w:spacing w:val="0"/>
          <w:sz w:val="20"/>
          <w:szCs w:val="20"/>
        </w:rPr>
      </w:pPr>
    </w:p>
    <w:p w14:paraId="6CCA3682" w14:textId="3AE178EE" w:rsidR="00EF5C55" w:rsidRPr="00EF5C55" w:rsidRDefault="00EF5C55" w:rsidP="00EF5C55">
      <w:pPr>
        <w:pStyle w:val="Lijstalinea"/>
        <w:numPr>
          <w:ilvl w:val="0"/>
          <w:numId w:val="29"/>
        </w:numPr>
        <w:tabs>
          <w:tab w:val="clear" w:pos="357"/>
          <w:tab w:val="left" w:pos="851"/>
        </w:tabs>
        <w:spacing w:line="276" w:lineRule="auto"/>
        <w:rPr>
          <w:rFonts w:ascii="Verdana" w:eastAsia="Times New Roman" w:hAnsi="Verdana"/>
          <w:b/>
          <w:bCs/>
          <w:color w:val="000000" w:themeColor="text1"/>
          <w:spacing w:val="0"/>
          <w:sz w:val="20"/>
          <w:szCs w:val="20"/>
        </w:rPr>
      </w:pPr>
      <w:r>
        <w:rPr>
          <w:rFonts w:ascii="Verdana" w:eastAsia="Times New Roman" w:hAnsi="Verdana"/>
          <w:b/>
          <w:bCs/>
          <w:color w:val="000000" w:themeColor="text1"/>
          <w:spacing w:val="0"/>
          <w:sz w:val="20"/>
          <w:szCs w:val="20"/>
        </w:rPr>
        <w:t>Artikelen</w:t>
      </w:r>
    </w:p>
    <w:p w14:paraId="3B18F7A2" w14:textId="77777777" w:rsidR="00EF5C55" w:rsidRPr="00EF5C55" w:rsidRDefault="00EF5C55" w:rsidP="00EF5C55">
      <w:pPr>
        <w:pStyle w:val="Lijstalinea"/>
        <w:tabs>
          <w:tab w:val="clear" w:pos="357"/>
          <w:tab w:val="left" w:pos="851"/>
        </w:tabs>
        <w:spacing w:line="276" w:lineRule="auto"/>
        <w:rPr>
          <w:rFonts w:ascii="Verdana" w:eastAsia="Times New Roman" w:hAnsi="Verdana"/>
          <w:b/>
          <w:bCs/>
          <w:color w:val="000000" w:themeColor="text1"/>
          <w:spacing w:val="0"/>
          <w:sz w:val="20"/>
          <w:szCs w:val="20"/>
        </w:rPr>
      </w:pPr>
    </w:p>
    <w:p w14:paraId="1162647C" w14:textId="10E0C705" w:rsidR="00601219" w:rsidRPr="00EF5C55" w:rsidRDefault="00317451" w:rsidP="00EF5C55">
      <w:pPr>
        <w:pStyle w:val="Lijstalinea"/>
        <w:numPr>
          <w:ilvl w:val="1"/>
          <w:numId w:val="29"/>
        </w:numPr>
        <w:tabs>
          <w:tab w:val="clear" w:pos="357"/>
          <w:tab w:val="left" w:pos="1134"/>
        </w:tabs>
        <w:spacing w:line="276" w:lineRule="auto"/>
        <w:ind w:left="1134" w:hanging="774"/>
        <w:rPr>
          <w:rFonts w:ascii="Verdana" w:eastAsia="Times New Roman" w:hAnsi="Verdana"/>
          <w:b/>
          <w:color w:val="000000" w:themeColor="text1"/>
          <w:spacing w:val="0"/>
          <w:sz w:val="20"/>
          <w:szCs w:val="20"/>
        </w:rPr>
      </w:pPr>
      <w:r w:rsidRPr="00EF5C55">
        <w:rPr>
          <w:rFonts w:ascii="Verdana" w:eastAsia="Times New Roman" w:hAnsi="Verdana"/>
          <w:color w:val="000000" w:themeColor="text1"/>
          <w:spacing w:val="0"/>
          <w:sz w:val="20"/>
          <w:szCs w:val="20"/>
        </w:rPr>
        <w:t xml:space="preserve">Inschrijver </w:t>
      </w:r>
      <w:r w:rsidR="002940D0" w:rsidRPr="00EF5C55">
        <w:rPr>
          <w:rFonts w:ascii="Verdana" w:eastAsia="Times New Roman" w:hAnsi="Verdana"/>
          <w:color w:val="000000" w:themeColor="text1"/>
          <w:spacing w:val="0"/>
          <w:sz w:val="20"/>
          <w:szCs w:val="20"/>
        </w:rPr>
        <w:t>is</w:t>
      </w:r>
      <w:r w:rsidR="001A78D3" w:rsidRPr="00EF5C55">
        <w:rPr>
          <w:rFonts w:ascii="Verdana" w:eastAsia="Times New Roman" w:hAnsi="Verdana"/>
          <w:color w:val="000000" w:themeColor="text1"/>
          <w:spacing w:val="0"/>
          <w:sz w:val="20"/>
          <w:szCs w:val="20"/>
        </w:rPr>
        <w:t xml:space="preserve"> bekend met de inhoud van de </w:t>
      </w:r>
      <w:r w:rsidR="002650E7" w:rsidRPr="00EF5C55">
        <w:rPr>
          <w:rFonts w:ascii="Verdana" w:eastAsia="Times New Roman" w:hAnsi="Verdana"/>
          <w:color w:val="000000" w:themeColor="text1"/>
          <w:spacing w:val="0"/>
          <w:sz w:val="20"/>
          <w:szCs w:val="20"/>
        </w:rPr>
        <w:t>Raam</w:t>
      </w:r>
      <w:r w:rsidR="001A78D3" w:rsidRPr="00EF5C55">
        <w:rPr>
          <w:rFonts w:ascii="Verdana" w:eastAsia="Times New Roman" w:hAnsi="Verdana"/>
          <w:color w:val="000000" w:themeColor="text1"/>
          <w:spacing w:val="0"/>
          <w:sz w:val="20"/>
          <w:szCs w:val="20"/>
        </w:rPr>
        <w:t>overeenkomst</w:t>
      </w:r>
      <w:r w:rsidR="002940D0" w:rsidRPr="00EF5C55">
        <w:rPr>
          <w:rFonts w:ascii="Verdana" w:eastAsia="Times New Roman" w:hAnsi="Verdana"/>
          <w:color w:val="000000" w:themeColor="text1"/>
          <w:spacing w:val="0"/>
          <w:sz w:val="20"/>
          <w:szCs w:val="20"/>
        </w:rPr>
        <w:t xml:space="preserve"> </w:t>
      </w:r>
      <w:r w:rsidR="002650E7" w:rsidRPr="00EF5C55">
        <w:rPr>
          <w:rFonts w:ascii="Verdana" w:eastAsia="Times New Roman" w:hAnsi="Verdana"/>
          <w:color w:val="000000" w:themeColor="text1"/>
          <w:spacing w:val="0"/>
          <w:sz w:val="20"/>
          <w:szCs w:val="20"/>
        </w:rPr>
        <w:t xml:space="preserve">inclusief alle </w:t>
      </w:r>
    </w:p>
    <w:p w14:paraId="1D767243" w14:textId="2B0C4467" w:rsidR="00160AD9" w:rsidRPr="00EF5C55" w:rsidRDefault="00C90CFC" w:rsidP="00EF5C55">
      <w:pPr>
        <w:tabs>
          <w:tab w:val="clear" w:pos="357"/>
          <w:tab w:val="left" w:pos="851"/>
        </w:tabs>
        <w:spacing w:line="276" w:lineRule="auto"/>
        <w:ind w:left="1134" w:hanging="774"/>
        <w:rPr>
          <w:rFonts w:ascii="Verdana" w:eastAsia="Times New Roman" w:hAnsi="Verdana"/>
          <w:color w:val="000000" w:themeColor="text1"/>
          <w:spacing w:val="0"/>
          <w:sz w:val="20"/>
          <w:szCs w:val="20"/>
        </w:rPr>
      </w:pPr>
      <w:r w:rsidRPr="00EF5C55">
        <w:rPr>
          <w:rFonts w:ascii="Verdana" w:eastAsia="Times New Roman" w:hAnsi="Verdana"/>
          <w:color w:val="000000" w:themeColor="text1"/>
          <w:spacing w:val="0"/>
          <w:sz w:val="20"/>
          <w:szCs w:val="20"/>
        </w:rPr>
        <w:t xml:space="preserve"> </w:t>
      </w:r>
      <w:r w:rsidRPr="00EF5C55">
        <w:rPr>
          <w:rFonts w:ascii="Verdana" w:eastAsia="Times New Roman" w:hAnsi="Verdana"/>
          <w:color w:val="000000" w:themeColor="text1"/>
          <w:spacing w:val="0"/>
          <w:sz w:val="20"/>
          <w:szCs w:val="20"/>
        </w:rPr>
        <w:tab/>
      </w:r>
      <w:r w:rsidR="00EF5C55">
        <w:rPr>
          <w:rFonts w:ascii="Verdana" w:eastAsia="Times New Roman" w:hAnsi="Verdana"/>
          <w:color w:val="000000" w:themeColor="text1"/>
          <w:spacing w:val="0"/>
          <w:sz w:val="20"/>
          <w:szCs w:val="20"/>
        </w:rPr>
        <w:tab/>
      </w:r>
      <w:r w:rsidR="00160AD9" w:rsidRPr="00EF5C55">
        <w:rPr>
          <w:rFonts w:ascii="Verdana" w:eastAsia="Times New Roman" w:hAnsi="Verdana"/>
          <w:color w:val="000000" w:themeColor="text1"/>
          <w:spacing w:val="0"/>
          <w:sz w:val="20"/>
          <w:szCs w:val="20"/>
        </w:rPr>
        <w:t>bijlagen.</w:t>
      </w:r>
    </w:p>
    <w:p w14:paraId="33F03EF6" w14:textId="4E3F9947" w:rsidR="00601219" w:rsidRPr="00EF5C55" w:rsidRDefault="0027585C" w:rsidP="00EF5C55">
      <w:pPr>
        <w:pStyle w:val="Lijstalinea"/>
        <w:numPr>
          <w:ilvl w:val="1"/>
          <w:numId w:val="29"/>
        </w:numPr>
        <w:tabs>
          <w:tab w:val="clear" w:pos="357"/>
          <w:tab w:val="left" w:pos="1134"/>
        </w:tabs>
        <w:spacing w:line="276" w:lineRule="auto"/>
        <w:ind w:left="1134" w:hanging="774"/>
        <w:rPr>
          <w:rFonts w:ascii="Verdana" w:eastAsia="Times New Roman" w:hAnsi="Verdana"/>
          <w:color w:val="000000" w:themeColor="text1"/>
          <w:spacing w:val="0"/>
          <w:sz w:val="20"/>
          <w:szCs w:val="20"/>
        </w:rPr>
      </w:pPr>
      <w:r w:rsidRPr="00EF5C55">
        <w:rPr>
          <w:rFonts w:ascii="Verdana" w:eastAsia="Times New Roman" w:hAnsi="Verdana"/>
          <w:color w:val="000000" w:themeColor="text1"/>
          <w:spacing w:val="0"/>
          <w:sz w:val="20"/>
          <w:szCs w:val="20"/>
        </w:rPr>
        <w:t>In het geval van voortijdige beëindiging met een Opdrachtnemer uit de Raamoveree</w:t>
      </w:r>
      <w:r w:rsidR="00601219" w:rsidRPr="00EF5C55">
        <w:rPr>
          <w:rFonts w:ascii="Verdana" w:eastAsia="Times New Roman" w:hAnsi="Verdana"/>
          <w:color w:val="000000" w:themeColor="text1"/>
          <w:spacing w:val="0"/>
          <w:sz w:val="20"/>
          <w:szCs w:val="20"/>
        </w:rPr>
        <w:t>n</w:t>
      </w:r>
      <w:r w:rsidRPr="00EF5C55">
        <w:rPr>
          <w:rFonts w:ascii="Verdana" w:eastAsia="Times New Roman" w:hAnsi="Verdana"/>
          <w:color w:val="000000" w:themeColor="text1"/>
          <w:spacing w:val="0"/>
          <w:sz w:val="20"/>
          <w:szCs w:val="20"/>
        </w:rPr>
        <w:t>komst kan de Opdrachtgever gebruik maken van de Wachtkamerovereenkomst. Of de Wachtkamerovereenkomst wordt ingeroepen, is aan de Opdrachtgever voorbehouden discretionaire bevoegdheid, voorbehouden recht. Er is dus geen sprake van een (voor Inschrijver</w:t>
      </w:r>
      <w:r w:rsidR="00E43F71" w:rsidRPr="00EF5C55">
        <w:rPr>
          <w:rFonts w:ascii="Verdana" w:eastAsia="Times New Roman" w:hAnsi="Verdana"/>
          <w:color w:val="000000" w:themeColor="text1"/>
          <w:spacing w:val="0"/>
          <w:sz w:val="20"/>
          <w:szCs w:val="20"/>
        </w:rPr>
        <w:t>)</w:t>
      </w:r>
      <w:r w:rsidRPr="00EF5C55">
        <w:rPr>
          <w:rFonts w:ascii="Verdana" w:eastAsia="Times New Roman" w:hAnsi="Verdana"/>
          <w:color w:val="000000" w:themeColor="text1"/>
          <w:spacing w:val="0"/>
          <w:sz w:val="20"/>
          <w:szCs w:val="20"/>
        </w:rPr>
        <w:t xml:space="preserve"> rechtens </w:t>
      </w:r>
      <w:r w:rsidR="009E35BB" w:rsidRPr="00EF5C55">
        <w:rPr>
          <w:rFonts w:ascii="Verdana" w:eastAsia="Times New Roman" w:hAnsi="Verdana"/>
          <w:color w:val="000000" w:themeColor="text1"/>
          <w:spacing w:val="0"/>
          <w:sz w:val="20"/>
          <w:szCs w:val="20"/>
        </w:rPr>
        <w:t xml:space="preserve">afdwingbare verplichting. </w:t>
      </w:r>
    </w:p>
    <w:p w14:paraId="4482ACEC" w14:textId="1B501194" w:rsidR="00325396" w:rsidRPr="00EF5C55" w:rsidRDefault="008F535A" w:rsidP="00EF5C55">
      <w:pPr>
        <w:pStyle w:val="Lijstalinea"/>
        <w:numPr>
          <w:ilvl w:val="1"/>
          <w:numId w:val="29"/>
        </w:numPr>
        <w:tabs>
          <w:tab w:val="clear" w:pos="357"/>
          <w:tab w:val="left" w:pos="1134"/>
        </w:tabs>
        <w:spacing w:line="276" w:lineRule="auto"/>
        <w:ind w:left="1134" w:hanging="774"/>
        <w:rPr>
          <w:rFonts w:ascii="Verdana" w:eastAsia="Times New Roman" w:hAnsi="Verdana"/>
          <w:color w:val="000000" w:themeColor="text1"/>
          <w:spacing w:val="0"/>
          <w:sz w:val="20"/>
          <w:szCs w:val="20"/>
        </w:rPr>
      </w:pPr>
      <w:r w:rsidRPr="00EF5C55">
        <w:rPr>
          <w:rFonts w:ascii="Verdana" w:eastAsia="Times New Roman" w:hAnsi="Verdana"/>
          <w:color w:val="000000" w:themeColor="text1"/>
          <w:spacing w:val="0"/>
          <w:sz w:val="20"/>
          <w:szCs w:val="20"/>
        </w:rPr>
        <w:t xml:space="preserve">De Inschrijver </w:t>
      </w:r>
      <w:r w:rsidR="00601219" w:rsidRPr="00EF5C55">
        <w:rPr>
          <w:rFonts w:ascii="Verdana" w:eastAsia="Times New Roman" w:hAnsi="Verdana"/>
          <w:color w:val="000000" w:themeColor="text1"/>
          <w:spacing w:val="0"/>
          <w:sz w:val="20"/>
          <w:szCs w:val="20"/>
        </w:rPr>
        <w:t>doet hun inschrijving gestand</w:t>
      </w:r>
      <w:r w:rsidRPr="00EF5C55">
        <w:rPr>
          <w:rFonts w:ascii="Verdana" w:hAnsi="Verdana"/>
          <w:sz w:val="20"/>
          <w:szCs w:val="20"/>
        </w:rPr>
        <w:t xml:space="preserve"> </w:t>
      </w:r>
      <w:r w:rsidR="00E43F71" w:rsidRPr="00EF5C55">
        <w:rPr>
          <w:rFonts w:ascii="Verdana" w:eastAsia="Times New Roman" w:hAnsi="Verdana"/>
          <w:color w:val="000000" w:themeColor="text1"/>
          <w:spacing w:val="0"/>
          <w:sz w:val="20"/>
          <w:szCs w:val="20"/>
        </w:rPr>
        <w:t>gedurende de duur van de Raamovereenkomst</w:t>
      </w:r>
      <w:r w:rsidR="00601219" w:rsidRPr="00EF5C55">
        <w:rPr>
          <w:rFonts w:ascii="Verdana" w:eastAsia="Times New Roman" w:hAnsi="Verdana"/>
          <w:color w:val="000000" w:themeColor="text1"/>
          <w:spacing w:val="0"/>
          <w:sz w:val="20"/>
          <w:szCs w:val="20"/>
        </w:rPr>
        <w:t xml:space="preserve">. Als de Wachtkamerovereenkomst wordt gebruikt, dan krijgt de Inschrijver met wie de Opdrachtgever een nieuwe Raamovereenkomst sluit gelegenheid om de </w:t>
      </w:r>
      <w:r w:rsidR="00766053" w:rsidRPr="00EF5C55">
        <w:rPr>
          <w:rFonts w:ascii="Verdana" w:eastAsia="Times New Roman" w:hAnsi="Verdana"/>
          <w:color w:val="000000" w:themeColor="text1"/>
          <w:spacing w:val="0"/>
          <w:sz w:val="20"/>
          <w:szCs w:val="20"/>
        </w:rPr>
        <w:t xml:space="preserve">tarieven van de functionarissen </w:t>
      </w:r>
      <w:r w:rsidR="00601219" w:rsidRPr="00EF5C55">
        <w:rPr>
          <w:rFonts w:ascii="Verdana" w:eastAsia="Times New Roman" w:hAnsi="Verdana"/>
          <w:color w:val="000000" w:themeColor="text1"/>
          <w:spacing w:val="0"/>
          <w:sz w:val="20"/>
          <w:szCs w:val="20"/>
        </w:rPr>
        <w:t xml:space="preserve">te indexeren conform de gestelde </w:t>
      </w:r>
      <w:r w:rsidR="00766053" w:rsidRPr="00EF5C55">
        <w:rPr>
          <w:rFonts w:ascii="Verdana" w:eastAsia="Times New Roman" w:hAnsi="Verdana"/>
          <w:color w:val="000000" w:themeColor="text1"/>
          <w:spacing w:val="0"/>
          <w:sz w:val="20"/>
          <w:szCs w:val="20"/>
        </w:rPr>
        <w:t>indexerings</w:t>
      </w:r>
      <w:r w:rsidR="00601219" w:rsidRPr="00EF5C55">
        <w:rPr>
          <w:rFonts w:ascii="Verdana" w:eastAsia="Times New Roman" w:hAnsi="Verdana"/>
          <w:color w:val="000000" w:themeColor="text1"/>
          <w:spacing w:val="0"/>
          <w:sz w:val="20"/>
          <w:szCs w:val="20"/>
        </w:rPr>
        <w:t xml:space="preserve">regeling </w:t>
      </w:r>
      <w:r w:rsidR="00766053" w:rsidRPr="00EF5C55">
        <w:rPr>
          <w:rFonts w:ascii="Verdana" w:eastAsia="Times New Roman" w:hAnsi="Verdana"/>
          <w:color w:val="000000" w:themeColor="text1"/>
          <w:spacing w:val="0"/>
          <w:sz w:val="20"/>
          <w:szCs w:val="20"/>
        </w:rPr>
        <w:t>(paragraaf 6.4 Raamovereenkomst).</w:t>
      </w:r>
    </w:p>
    <w:p w14:paraId="5609555A" w14:textId="62897293" w:rsidR="00325396" w:rsidRPr="00EF5C55" w:rsidRDefault="70AB2106" w:rsidP="00EF5C55">
      <w:pPr>
        <w:pStyle w:val="Lijstalinea"/>
        <w:numPr>
          <w:ilvl w:val="1"/>
          <w:numId w:val="29"/>
        </w:numPr>
        <w:tabs>
          <w:tab w:val="clear" w:pos="357"/>
          <w:tab w:val="left" w:pos="1134"/>
        </w:tabs>
        <w:spacing w:line="276" w:lineRule="auto"/>
        <w:ind w:left="1134" w:hanging="774"/>
        <w:rPr>
          <w:rFonts w:ascii="Verdana" w:eastAsia="Times New Roman" w:hAnsi="Verdana"/>
          <w:color w:val="000000" w:themeColor="text1"/>
          <w:spacing w:val="0"/>
          <w:sz w:val="20"/>
          <w:szCs w:val="20"/>
        </w:rPr>
      </w:pPr>
      <w:r w:rsidRPr="00EF5C55">
        <w:rPr>
          <w:rFonts w:ascii="Verdana" w:eastAsia="Times New Roman" w:hAnsi="Verdana"/>
          <w:color w:val="000000" w:themeColor="text1"/>
          <w:spacing w:val="0"/>
          <w:sz w:val="20"/>
          <w:szCs w:val="20"/>
        </w:rPr>
        <w:t>In het geval de Opdrachtgever gebruik maakt van de Wachtkamerovereenkomst kan</w:t>
      </w:r>
      <w:r w:rsidR="00325396" w:rsidRPr="00EF5C55">
        <w:rPr>
          <w:rFonts w:ascii="Verdana" w:eastAsia="Times New Roman" w:hAnsi="Verdana"/>
          <w:color w:val="000000" w:themeColor="text1"/>
          <w:spacing w:val="0"/>
          <w:sz w:val="20"/>
          <w:szCs w:val="20"/>
        </w:rPr>
        <w:t xml:space="preserve"> </w:t>
      </w:r>
      <w:r w:rsidRPr="00EF5C55">
        <w:rPr>
          <w:rFonts w:ascii="Verdana" w:eastAsia="Times New Roman" w:hAnsi="Verdana"/>
          <w:color w:val="000000" w:themeColor="text1"/>
          <w:spacing w:val="0"/>
          <w:sz w:val="20"/>
          <w:szCs w:val="20"/>
        </w:rPr>
        <w:t xml:space="preserve">Opdrachtgever de opdracht aanbieden aan </w:t>
      </w:r>
      <w:r w:rsidR="00E16C09" w:rsidRPr="00EF5C55">
        <w:rPr>
          <w:rFonts w:ascii="Verdana" w:eastAsia="Times New Roman" w:hAnsi="Verdana"/>
          <w:color w:val="000000" w:themeColor="text1"/>
          <w:spacing w:val="0"/>
          <w:sz w:val="20"/>
          <w:szCs w:val="20"/>
        </w:rPr>
        <w:t>de Inschrijver.</w:t>
      </w:r>
      <w:r w:rsidRPr="00EF5C55">
        <w:rPr>
          <w:rFonts w:ascii="Verdana" w:eastAsia="Times New Roman" w:hAnsi="Verdana"/>
          <w:color w:val="000000" w:themeColor="text1"/>
          <w:spacing w:val="0"/>
          <w:sz w:val="20"/>
          <w:szCs w:val="20"/>
        </w:rPr>
        <w:t xml:space="preserve"> </w:t>
      </w:r>
    </w:p>
    <w:p w14:paraId="49F410A3" w14:textId="09FCF289" w:rsidR="00766053" w:rsidRPr="00EF5C55" w:rsidRDefault="58EC0936" w:rsidP="00EF5C55">
      <w:pPr>
        <w:pStyle w:val="Lijstalinea"/>
        <w:numPr>
          <w:ilvl w:val="1"/>
          <w:numId w:val="29"/>
        </w:numPr>
        <w:tabs>
          <w:tab w:val="clear" w:pos="357"/>
          <w:tab w:val="left" w:pos="1134"/>
        </w:tabs>
        <w:spacing w:line="276" w:lineRule="auto"/>
        <w:ind w:left="1134" w:hanging="774"/>
        <w:rPr>
          <w:rFonts w:ascii="Verdana" w:eastAsia="Times New Roman" w:hAnsi="Verdana"/>
          <w:color w:val="000000" w:themeColor="text1"/>
          <w:spacing w:val="0"/>
          <w:sz w:val="20"/>
          <w:szCs w:val="20"/>
        </w:rPr>
      </w:pPr>
      <w:r w:rsidRPr="00EF5C55">
        <w:rPr>
          <w:rFonts w:ascii="Verdana" w:eastAsia="Times New Roman" w:hAnsi="Verdana"/>
          <w:color w:val="000000" w:themeColor="text1"/>
          <w:spacing w:val="0"/>
          <w:sz w:val="20"/>
          <w:szCs w:val="20"/>
        </w:rPr>
        <w:t xml:space="preserve">Deze Wachtkamerovereenkomst heeft een looptijd die gelijk is aan de </w:t>
      </w:r>
      <w:r w:rsidR="562C8CB6" w:rsidRPr="00EF5C55">
        <w:rPr>
          <w:rFonts w:ascii="Verdana" w:eastAsia="Times New Roman" w:hAnsi="Verdana"/>
          <w:color w:val="000000" w:themeColor="text1"/>
          <w:spacing w:val="0"/>
          <w:sz w:val="20"/>
          <w:szCs w:val="20"/>
        </w:rPr>
        <w:t xml:space="preserve">looptijd van </w:t>
      </w:r>
      <w:r w:rsidR="4DB98ED7" w:rsidRPr="00EF5C55">
        <w:rPr>
          <w:rFonts w:ascii="Verdana" w:eastAsia="Times New Roman" w:hAnsi="Verdana"/>
          <w:color w:val="000000" w:themeColor="text1"/>
          <w:spacing w:val="0"/>
          <w:sz w:val="20"/>
          <w:szCs w:val="20"/>
        </w:rPr>
        <w:t>Raamovereenkomst.</w:t>
      </w:r>
    </w:p>
    <w:p w14:paraId="18DDD441" w14:textId="0F7D034B" w:rsidR="00766053" w:rsidRPr="00EF5C55" w:rsidRDefault="00766053" w:rsidP="00EF5C55">
      <w:pPr>
        <w:pStyle w:val="Lijstalinea"/>
        <w:numPr>
          <w:ilvl w:val="1"/>
          <w:numId w:val="29"/>
        </w:numPr>
        <w:tabs>
          <w:tab w:val="clear" w:pos="357"/>
          <w:tab w:val="left" w:pos="1134"/>
        </w:tabs>
        <w:spacing w:line="276" w:lineRule="auto"/>
        <w:ind w:left="1134" w:hanging="774"/>
        <w:rPr>
          <w:rFonts w:ascii="Verdana" w:eastAsia="Times New Roman" w:hAnsi="Verdana"/>
          <w:color w:val="000000" w:themeColor="text1"/>
          <w:spacing w:val="0"/>
          <w:sz w:val="20"/>
          <w:szCs w:val="20"/>
        </w:rPr>
      </w:pPr>
      <w:r w:rsidRPr="00EF5C55">
        <w:rPr>
          <w:rFonts w:ascii="Verdana" w:eastAsia="Times New Roman" w:hAnsi="Verdana"/>
          <w:color w:val="000000" w:themeColor="text1"/>
          <w:spacing w:val="0"/>
          <w:sz w:val="20"/>
          <w:szCs w:val="20"/>
        </w:rPr>
        <w:t>Opdrachtgever biedt de mogelijkheid aan de Opdrachtnemer binnen de wachtkamerovereenkomst om na verloop van de eerste twee (2) jaar het verzoek om deelname aan de Raamovereenkomst te kunnen weigeren .</w:t>
      </w:r>
    </w:p>
    <w:p w14:paraId="59A239FD" w14:textId="07FB2166" w:rsidR="002C0B76" w:rsidRPr="00EF5C55" w:rsidRDefault="008F535A" w:rsidP="00EF5C55">
      <w:pPr>
        <w:pStyle w:val="Lijstalinea"/>
        <w:numPr>
          <w:ilvl w:val="1"/>
          <w:numId w:val="29"/>
        </w:numPr>
        <w:tabs>
          <w:tab w:val="clear" w:pos="357"/>
          <w:tab w:val="left" w:pos="1134"/>
        </w:tabs>
        <w:spacing w:line="276" w:lineRule="auto"/>
        <w:ind w:left="1134" w:hanging="774"/>
        <w:rPr>
          <w:rFonts w:ascii="Verdana" w:eastAsia="Times New Roman" w:hAnsi="Verdana"/>
          <w:color w:val="000000" w:themeColor="text1"/>
          <w:spacing w:val="0"/>
          <w:sz w:val="20"/>
          <w:szCs w:val="20"/>
        </w:rPr>
      </w:pPr>
      <w:r w:rsidRPr="00EF5C55">
        <w:rPr>
          <w:rFonts w:ascii="Verdana" w:eastAsia="Times New Roman" w:hAnsi="Verdana"/>
          <w:color w:val="000000" w:themeColor="text1"/>
          <w:spacing w:val="0"/>
          <w:sz w:val="20"/>
          <w:szCs w:val="20"/>
        </w:rPr>
        <w:t>De bepalingen omtrent geschillenbeslechting die staan in de Raamovereenkomst zijn</w:t>
      </w:r>
      <w:r w:rsidR="0027585C" w:rsidRPr="00EF5C55">
        <w:rPr>
          <w:rFonts w:ascii="Verdana" w:eastAsia="Times New Roman" w:hAnsi="Verdana"/>
          <w:color w:val="000000" w:themeColor="text1"/>
          <w:spacing w:val="0"/>
          <w:sz w:val="20"/>
          <w:szCs w:val="20"/>
        </w:rPr>
        <w:t xml:space="preserve"> </w:t>
      </w:r>
      <w:r w:rsidRPr="00EF5C55">
        <w:rPr>
          <w:rFonts w:ascii="Verdana" w:eastAsia="Times New Roman" w:hAnsi="Verdana"/>
          <w:color w:val="000000" w:themeColor="text1"/>
          <w:spacing w:val="0"/>
          <w:sz w:val="20"/>
          <w:szCs w:val="20"/>
        </w:rPr>
        <w:t>van toepassing op deze Wachtkamerovereenkomst.</w:t>
      </w:r>
    </w:p>
    <w:p w14:paraId="3F978483" w14:textId="77777777" w:rsidR="00506F2E" w:rsidRPr="00EF5C55" w:rsidRDefault="00506F2E" w:rsidP="00EF5C55">
      <w:pPr>
        <w:tabs>
          <w:tab w:val="clear" w:pos="357"/>
          <w:tab w:val="left" w:pos="851"/>
        </w:tabs>
        <w:spacing w:line="276" w:lineRule="auto"/>
        <w:ind w:left="720" w:hanging="720"/>
        <w:rPr>
          <w:rFonts w:ascii="Verdana" w:eastAsia="Times New Roman" w:hAnsi="Verdana"/>
          <w:color w:val="000000" w:themeColor="text1"/>
          <w:spacing w:val="0"/>
          <w:sz w:val="20"/>
          <w:szCs w:val="20"/>
        </w:rPr>
      </w:pPr>
    </w:p>
    <w:p w14:paraId="64713049" w14:textId="77777777" w:rsidR="00325396" w:rsidRDefault="00325396" w:rsidP="00EF5C55">
      <w:pPr>
        <w:pStyle w:val="Lijstalinea"/>
        <w:numPr>
          <w:ilvl w:val="0"/>
          <w:numId w:val="29"/>
        </w:numPr>
        <w:tabs>
          <w:tab w:val="clear" w:pos="357"/>
          <w:tab w:val="left" w:pos="851"/>
        </w:tabs>
        <w:spacing w:line="276" w:lineRule="auto"/>
        <w:rPr>
          <w:rFonts w:ascii="Verdana" w:eastAsia="Times New Roman" w:hAnsi="Verdana"/>
          <w:b/>
          <w:bCs/>
          <w:color w:val="000000" w:themeColor="text1"/>
          <w:spacing w:val="0"/>
          <w:sz w:val="20"/>
          <w:szCs w:val="20"/>
        </w:rPr>
      </w:pPr>
      <w:r w:rsidRPr="00EF5C55">
        <w:rPr>
          <w:rFonts w:ascii="Verdana" w:eastAsia="Times New Roman" w:hAnsi="Verdana"/>
          <w:b/>
          <w:bCs/>
          <w:color w:val="000000" w:themeColor="text1"/>
          <w:spacing w:val="0"/>
          <w:sz w:val="20"/>
          <w:szCs w:val="20"/>
        </w:rPr>
        <w:t>Overige bepalingen</w:t>
      </w:r>
    </w:p>
    <w:p w14:paraId="17BACE17" w14:textId="77777777" w:rsidR="00EF5C55" w:rsidRPr="00EF5C55" w:rsidRDefault="00EF5C55" w:rsidP="00EF5C55">
      <w:pPr>
        <w:pStyle w:val="Lijstalinea"/>
        <w:tabs>
          <w:tab w:val="clear" w:pos="357"/>
          <w:tab w:val="left" w:pos="851"/>
        </w:tabs>
        <w:spacing w:line="276" w:lineRule="auto"/>
        <w:rPr>
          <w:rFonts w:ascii="Verdana" w:eastAsia="Times New Roman" w:hAnsi="Verdana"/>
          <w:b/>
          <w:bCs/>
          <w:color w:val="000000" w:themeColor="text1"/>
          <w:spacing w:val="0"/>
          <w:sz w:val="20"/>
          <w:szCs w:val="20"/>
        </w:rPr>
      </w:pPr>
    </w:p>
    <w:p w14:paraId="2B01F755" w14:textId="77777777" w:rsidR="00325396" w:rsidRPr="00EF5C55" w:rsidRDefault="00325396" w:rsidP="00EF5C55">
      <w:pPr>
        <w:pStyle w:val="Lijstalinea"/>
        <w:numPr>
          <w:ilvl w:val="1"/>
          <w:numId w:val="29"/>
        </w:numPr>
        <w:spacing w:line="276" w:lineRule="auto"/>
        <w:rPr>
          <w:rFonts w:ascii="Verdana" w:eastAsia="Times New Roman" w:hAnsi="Verdana"/>
          <w:color w:val="000000" w:themeColor="text1"/>
          <w:spacing w:val="0"/>
          <w:sz w:val="20"/>
          <w:szCs w:val="20"/>
        </w:rPr>
      </w:pPr>
      <w:r w:rsidRPr="00EF5C55">
        <w:rPr>
          <w:rFonts w:ascii="Verdana" w:eastAsia="Times New Roman" w:hAnsi="Verdana"/>
          <w:color w:val="000000" w:themeColor="text1"/>
          <w:spacing w:val="0"/>
          <w:sz w:val="20"/>
          <w:szCs w:val="20"/>
        </w:rPr>
        <w:t>Tenzij uitdrukkelijk anderszins is bepaald in deze Wachtkamerovereenkomst, dragen Partijen (ook in het geval van een geschil) hun eigen kosten, lasten en uitgaven die zij in verband met deze Wachtkamerovereenkomst hebben gemaakt.</w:t>
      </w:r>
    </w:p>
    <w:p w14:paraId="7294B341" w14:textId="77777777" w:rsidR="00325396" w:rsidRPr="00EF5C55" w:rsidRDefault="00325396" w:rsidP="00EF5C55">
      <w:pPr>
        <w:pStyle w:val="Lijstalinea"/>
        <w:numPr>
          <w:ilvl w:val="1"/>
          <w:numId w:val="29"/>
        </w:numPr>
        <w:spacing w:line="276" w:lineRule="auto"/>
        <w:rPr>
          <w:rFonts w:ascii="Verdana" w:eastAsia="Times New Roman" w:hAnsi="Verdana"/>
          <w:color w:val="000000" w:themeColor="text1"/>
          <w:spacing w:val="0"/>
          <w:sz w:val="20"/>
          <w:szCs w:val="20"/>
        </w:rPr>
      </w:pPr>
      <w:r w:rsidRPr="00EF5C55">
        <w:rPr>
          <w:rFonts w:ascii="Verdana" w:eastAsia="Times New Roman" w:hAnsi="Verdana"/>
          <w:color w:val="000000" w:themeColor="text1"/>
          <w:spacing w:val="0"/>
          <w:sz w:val="20"/>
          <w:szCs w:val="20"/>
        </w:rPr>
        <w:t>Geen enkele wijziging van deze Wachtkamerovereenkomst is bindend, tenzij op schrift gesteld en ondertekend door een bevoegde vertegenwoordiger van elke Partij.</w:t>
      </w:r>
    </w:p>
    <w:p w14:paraId="05373862" w14:textId="491131AB" w:rsidR="000D30C9" w:rsidRPr="00EF5C55" w:rsidRDefault="00C90CFC" w:rsidP="00EF5C55">
      <w:pPr>
        <w:pStyle w:val="Lijstalinea"/>
        <w:numPr>
          <w:ilvl w:val="1"/>
          <w:numId w:val="29"/>
        </w:numPr>
        <w:tabs>
          <w:tab w:val="clear" w:pos="357"/>
          <w:tab w:val="left" w:pos="851"/>
        </w:tabs>
        <w:spacing w:line="276" w:lineRule="auto"/>
        <w:rPr>
          <w:rFonts w:ascii="Verdana" w:eastAsia="Times New Roman" w:hAnsi="Verdana"/>
          <w:b/>
          <w:bCs/>
          <w:color w:val="000000" w:themeColor="text1"/>
          <w:spacing w:val="0"/>
          <w:sz w:val="20"/>
          <w:szCs w:val="20"/>
        </w:rPr>
      </w:pPr>
      <w:r w:rsidRPr="00EF5C55">
        <w:rPr>
          <w:rFonts w:ascii="Verdana" w:eastAsia="Times New Roman" w:hAnsi="Verdana"/>
          <w:color w:val="000000" w:themeColor="text1"/>
          <w:spacing w:val="0"/>
          <w:sz w:val="20"/>
          <w:szCs w:val="20"/>
        </w:rPr>
        <w:t xml:space="preserve"> </w:t>
      </w:r>
      <w:r w:rsidRPr="00EF5C55">
        <w:rPr>
          <w:rFonts w:ascii="Verdana" w:eastAsia="Times New Roman" w:hAnsi="Verdana"/>
          <w:color w:val="000000" w:themeColor="text1"/>
          <w:spacing w:val="0"/>
          <w:sz w:val="20"/>
          <w:szCs w:val="20"/>
        </w:rPr>
        <w:tab/>
      </w:r>
      <w:r w:rsidR="6DEADCDF" w:rsidRPr="00EF5C55">
        <w:rPr>
          <w:rFonts w:ascii="Verdana" w:eastAsia="Times New Roman" w:hAnsi="Verdana"/>
          <w:color w:val="000000" w:themeColor="text1"/>
          <w:spacing w:val="0"/>
          <w:sz w:val="20"/>
          <w:szCs w:val="20"/>
        </w:rPr>
        <w:t>Opdrachtnemer maakt in publicaties (persberichten daaronder begrepen) of reclame-uitingen impliciet noch expliciet melding van de opdracht(verlening)</w:t>
      </w:r>
      <w:r w:rsidR="1542E4E7" w:rsidRPr="00EF5C55">
        <w:rPr>
          <w:rFonts w:ascii="Verdana" w:eastAsia="Times New Roman" w:hAnsi="Verdana"/>
          <w:color w:val="000000" w:themeColor="text1"/>
          <w:spacing w:val="0"/>
          <w:sz w:val="20"/>
          <w:szCs w:val="20"/>
        </w:rPr>
        <w:t>.</w:t>
      </w:r>
      <w:r w:rsidR="6DEADCDF" w:rsidRPr="00EF5C55">
        <w:rPr>
          <w:rFonts w:ascii="Verdana" w:eastAsia="Times New Roman" w:hAnsi="Verdana"/>
          <w:color w:val="000000" w:themeColor="text1"/>
          <w:spacing w:val="0"/>
          <w:sz w:val="20"/>
          <w:szCs w:val="20"/>
        </w:rPr>
        <w:t xml:space="preserve"> </w:t>
      </w:r>
    </w:p>
    <w:p w14:paraId="41288070" w14:textId="36E152D6" w:rsidR="00692BE2" w:rsidRPr="00EF5C55" w:rsidRDefault="00692BE2" w:rsidP="00EF5C55">
      <w:pPr>
        <w:tabs>
          <w:tab w:val="clear" w:pos="357"/>
        </w:tabs>
        <w:spacing w:after="200" w:line="276" w:lineRule="auto"/>
        <w:rPr>
          <w:rFonts w:ascii="Verdana" w:hAnsi="Verdana" w:cstheme="minorBidi"/>
          <w:b/>
          <w:sz w:val="22"/>
          <w:szCs w:val="22"/>
        </w:rPr>
      </w:pPr>
    </w:p>
    <w:p w14:paraId="5E0D59A4" w14:textId="77777777" w:rsidR="0055421B" w:rsidRPr="00EF5C55" w:rsidRDefault="0055421B" w:rsidP="00EF5C55">
      <w:pPr>
        <w:tabs>
          <w:tab w:val="left" w:pos="-1440"/>
          <w:tab w:val="left" w:pos="-720"/>
          <w:tab w:val="left" w:pos="0"/>
          <w:tab w:val="left" w:pos="540"/>
        </w:tabs>
        <w:spacing w:line="276" w:lineRule="auto"/>
        <w:rPr>
          <w:rFonts w:ascii="Verdana" w:eastAsia="Times New Roman" w:hAnsi="Verdana"/>
          <w:spacing w:val="0"/>
          <w:sz w:val="20"/>
          <w:szCs w:val="20"/>
        </w:rPr>
      </w:pPr>
      <w:r w:rsidRPr="00EF5C55">
        <w:rPr>
          <w:rFonts w:ascii="Verdana" w:eastAsia="Times New Roman" w:hAnsi="Verdana"/>
          <w:spacing w:val="0"/>
          <w:sz w:val="20"/>
          <w:szCs w:val="20"/>
        </w:rPr>
        <w:lastRenderedPageBreak/>
        <w:t>Aldus op de laatste van de twee hierna genoemde data overeengekomen en in tweevoud ondertekend,</w:t>
      </w:r>
    </w:p>
    <w:p w14:paraId="4134D05B" w14:textId="77777777" w:rsidR="0055421B" w:rsidRPr="00EF5C55" w:rsidRDefault="0055421B" w:rsidP="00EF5C55">
      <w:pPr>
        <w:tabs>
          <w:tab w:val="left" w:pos="-1440"/>
          <w:tab w:val="left" w:pos="-720"/>
          <w:tab w:val="left" w:pos="0"/>
          <w:tab w:val="left" w:pos="567"/>
        </w:tabs>
        <w:spacing w:line="276" w:lineRule="auto"/>
        <w:rPr>
          <w:rFonts w:ascii="Verdana" w:eastAsia="Times New Roman" w:hAnsi="Verdana"/>
          <w:spacing w:val="0"/>
          <w:sz w:val="20"/>
          <w:szCs w:val="20"/>
        </w:rPr>
      </w:pPr>
    </w:p>
    <w:p w14:paraId="2229FC7E" w14:textId="77777777" w:rsidR="0055421B" w:rsidRPr="00EF5C55" w:rsidRDefault="0055421B" w:rsidP="00EF5C55">
      <w:pPr>
        <w:tabs>
          <w:tab w:val="left" w:pos="-1440"/>
          <w:tab w:val="left" w:pos="-720"/>
          <w:tab w:val="left" w:pos="0"/>
          <w:tab w:val="left" w:pos="567"/>
        </w:tabs>
        <w:spacing w:line="276" w:lineRule="auto"/>
        <w:rPr>
          <w:rFonts w:ascii="Verdana" w:eastAsia="Times New Roman" w:hAnsi="Verdana"/>
          <w:spacing w:val="0"/>
          <w:sz w:val="20"/>
          <w:szCs w:val="20"/>
        </w:rPr>
      </w:pPr>
    </w:p>
    <w:tbl>
      <w:tblPr>
        <w:tblStyle w:val="Tabelraster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4"/>
        <w:gridCol w:w="3118"/>
        <w:gridCol w:w="2268"/>
        <w:gridCol w:w="1840"/>
      </w:tblGrid>
      <w:tr w:rsidR="0055421B" w:rsidRPr="00EF5C55" w14:paraId="725C8FAF" w14:textId="77777777">
        <w:trPr>
          <w:trHeight w:val="307"/>
        </w:trPr>
        <w:tc>
          <w:tcPr>
            <w:tcW w:w="4962" w:type="dxa"/>
            <w:gridSpan w:val="2"/>
          </w:tcPr>
          <w:p w14:paraId="3FC8218D" w14:textId="77777777" w:rsidR="0055421B" w:rsidRPr="00EF5C55" w:rsidRDefault="0055421B" w:rsidP="00EF5C55">
            <w:pPr>
              <w:tabs>
                <w:tab w:val="left" w:pos="567"/>
                <w:tab w:val="left" w:pos="4678"/>
              </w:tabs>
              <w:spacing w:line="276" w:lineRule="auto"/>
              <w:rPr>
                <w:rFonts w:ascii="Verdana" w:hAnsi="Verdana"/>
                <w:spacing w:val="0"/>
                <w:sz w:val="20"/>
                <w:szCs w:val="20"/>
              </w:rPr>
            </w:pPr>
            <w:r w:rsidRPr="00EF5C55">
              <w:rPr>
                <w:rFonts w:ascii="Verdana" w:hAnsi="Verdana"/>
                <w:spacing w:val="0"/>
                <w:sz w:val="20"/>
                <w:szCs w:val="20"/>
              </w:rPr>
              <w:t>OPDRACHTGEVER</w:t>
            </w:r>
          </w:p>
        </w:tc>
        <w:tc>
          <w:tcPr>
            <w:tcW w:w="4108" w:type="dxa"/>
            <w:gridSpan w:val="2"/>
          </w:tcPr>
          <w:p w14:paraId="7BBBE567" w14:textId="04FADB7E" w:rsidR="0055421B" w:rsidRPr="00EF5C55" w:rsidRDefault="0055421B" w:rsidP="00EF5C55">
            <w:pPr>
              <w:tabs>
                <w:tab w:val="left" w:pos="567"/>
                <w:tab w:val="left" w:pos="4678"/>
              </w:tabs>
              <w:spacing w:line="276" w:lineRule="auto"/>
              <w:rPr>
                <w:rFonts w:ascii="Verdana" w:hAnsi="Verdana"/>
                <w:spacing w:val="0"/>
                <w:sz w:val="20"/>
                <w:szCs w:val="20"/>
              </w:rPr>
            </w:pPr>
            <w:r w:rsidRPr="00EF5C55">
              <w:rPr>
                <w:rFonts w:ascii="Verdana" w:hAnsi="Verdana"/>
                <w:spacing w:val="0"/>
                <w:sz w:val="20"/>
                <w:szCs w:val="20"/>
              </w:rPr>
              <w:t>INSCHRIJVER</w:t>
            </w:r>
          </w:p>
        </w:tc>
      </w:tr>
      <w:tr w:rsidR="0055421B" w:rsidRPr="00EF5C55" w14:paraId="4B7012A4" w14:textId="77777777">
        <w:tc>
          <w:tcPr>
            <w:tcW w:w="4962" w:type="dxa"/>
            <w:gridSpan w:val="2"/>
          </w:tcPr>
          <w:p w14:paraId="640122BC" w14:textId="77777777" w:rsidR="0055421B" w:rsidRPr="00EF5C55" w:rsidRDefault="0055421B" w:rsidP="00EF5C55">
            <w:pPr>
              <w:tabs>
                <w:tab w:val="left" w:pos="567"/>
                <w:tab w:val="left" w:pos="4678"/>
              </w:tabs>
              <w:spacing w:line="276" w:lineRule="auto"/>
              <w:rPr>
                <w:rFonts w:ascii="Verdana" w:hAnsi="Verdana"/>
                <w:spacing w:val="0"/>
                <w:sz w:val="20"/>
                <w:szCs w:val="20"/>
              </w:rPr>
            </w:pPr>
            <w:r w:rsidRPr="00EF5C55">
              <w:rPr>
                <w:rFonts w:ascii="Verdana" w:hAnsi="Verdana"/>
                <w:spacing w:val="0"/>
                <w:sz w:val="20"/>
                <w:szCs w:val="20"/>
              </w:rPr>
              <w:t>Namens dijkgraaf en hoogheemraden</w:t>
            </w:r>
          </w:p>
        </w:tc>
        <w:tc>
          <w:tcPr>
            <w:tcW w:w="4108" w:type="dxa"/>
            <w:gridSpan w:val="2"/>
          </w:tcPr>
          <w:p w14:paraId="1A9E715F" w14:textId="77777777" w:rsidR="0055421B" w:rsidRPr="00EF5C55" w:rsidRDefault="0055421B" w:rsidP="00EF5C55">
            <w:pPr>
              <w:tabs>
                <w:tab w:val="left" w:pos="567"/>
                <w:tab w:val="left" w:pos="4678"/>
              </w:tabs>
              <w:spacing w:line="276" w:lineRule="auto"/>
              <w:rPr>
                <w:rFonts w:ascii="Verdana" w:hAnsi="Verdana"/>
                <w:spacing w:val="0"/>
                <w:sz w:val="20"/>
                <w:szCs w:val="20"/>
              </w:rPr>
            </w:pPr>
          </w:p>
        </w:tc>
      </w:tr>
      <w:tr w:rsidR="0055421B" w:rsidRPr="00EF5C55" w14:paraId="5E3D5F0F" w14:textId="77777777">
        <w:tc>
          <w:tcPr>
            <w:tcW w:w="1844" w:type="dxa"/>
          </w:tcPr>
          <w:p w14:paraId="25880235" w14:textId="77777777" w:rsidR="0055421B" w:rsidRPr="00EF5C55" w:rsidRDefault="0055421B" w:rsidP="00EF5C55">
            <w:pPr>
              <w:tabs>
                <w:tab w:val="left" w:pos="567"/>
                <w:tab w:val="left" w:pos="4678"/>
              </w:tabs>
              <w:spacing w:line="276" w:lineRule="auto"/>
              <w:rPr>
                <w:rFonts w:ascii="Verdana" w:hAnsi="Verdana"/>
                <w:spacing w:val="0"/>
                <w:sz w:val="20"/>
                <w:szCs w:val="20"/>
              </w:rPr>
            </w:pPr>
          </w:p>
        </w:tc>
        <w:tc>
          <w:tcPr>
            <w:tcW w:w="3118" w:type="dxa"/>
          </w:tcPr>
          <w:p w14:paraId="6DC982EB" w14:textId="77777777" w:rsidR="0055421B" w:rsidRPr="00EF5C55" w:rsidRDefault="0055421B" w:rsidP="00EF5C55">
            <w:pPr>
              <w:tabs>
                <w:tab w:val="left" w:pos="567"/>
                <w:tab w:val="left" w:pos="4678"/>
              </w:tabs>
              <w:spacing w:line="276" w:lineRule="auto"/>
              <w:rPr>
                <w:rFonts w:ascii="Verdana" w:hAnsi="Verdana"/>
                <w:spacing w:val="0"/>
                <w:sz w:val="20"/>
                <w:szCs w:val="20"/>
              </w:rPr>
            </w:pPr>
          </w:p>
        </w:tc>
        <w:tc>
          <w:tcPr>
            <w:tcW w:w="2268" w:type="dxa"/>
          </w:tcPr>
          <w:p w14:paraId="66B05F24" w14:textId="77777777" w:rsidR="0055421B" w:rsidRPr="00EF5C55" w:rsidRDefault="0055421B" w:rsidP="00EF5C55">
            <w:pPr>
              <w:tabs>
                <w:tab w:val="left" w:pos="567"/>
                <w:tab w:val="left" w:pos="4678"/>
              </w:tabs>
              <w:spacing w:line="276" w:lineRule="auto"/>
              <w:rPr>
                <w:rFonts w:ascii="Verdana" w:hAnsi="Verdana"/>
                <w:spacing w:val="0"/>
                <w:sz w:val="20"/>
                <w:szCs w:val="20"/>
              </w:rPr>
            </w:pPr>
          </w:p>
        </w:tc>
        <w:tc>
          <w:tcPr>
            <w:tcW w:w="1840" w:type="dxa"/>
          </w:tcPr>
          <w:p w14:paraId="173EC5F7" w14:textId="77777777" w:rsidR="0055421B" w:rsidRPr="00EF5C55" w:rsidRDefault="0055421B" w:rsidP="00EF5C55">
            <w:pPr>
              <w:tabs>
                <w:tab w:val="left" w:pos="567"/>
                <w:tab w:val="left" w:pos="4678"/>
              </w:tabs>
              <w:spacing w:line="276" w:lineRule="auto"/>
              <w:rPr>
                <w:rFonts w:ascii="Verdana" w:hAnsi="Verdana"/>
                <w:spacing w:val="0"/>
                <w:sz w:val="20"/>
                <w:szCs w:val="20"/>
              </w:rPr>
            </w:pPr>
          </w:p>
        </w:tc>
      </w:tr>
      <w:tr w:rsidR="0055421B" w:rsidRPr="00EF5C55" w14:paraId="44874477" w14:textId="77777777">
        <w:tc>
          <w:tcPr>
            <w:tcW w:w="1844" w:type="dxa"/>
          </w:tcPr>
          <w:p w14:paraId="7374A37B" w14:textId="77777777" w:rsidR="0055421B" w:rsidRPr="00EF5C55" w:rsidRDefault="0055421B" w:rsidP="00EF5C55">
            <w:pPr>
              <w:tabs>
                <w:tab w:val="left" w:pos="567"/>
                <w:tab w:val="left" w:pos="4678"/>
              </w:tabs>
              <w:spacing w:line="276" w:lineRule="auto"/>
              <w:rPr>
                <w:rFonts w:ascii="Verdana" w:hAnsi="Verdana"/>
                <w:i/>
                <w:iCs/>
                <w:spacing w:val="0"/>
                <w:sz w:val="20"/>
                <w:szCs w:val="20"/>
              </w:rPr>
            </w:pPr>
            <w:r w:rsidRPr="00EF5C55">
              <w:rPr>
                <w:rFonts w:ascii="Verdana" w:hAnsi="Verdana"/>
                <w:i/>
                <w:iCs/>
                <w:spacing w:val="0"/>
                <w:sz w:val="20"/>
                <w:szCs w:val="20"/>
              </w:rPr>
              <w:t>Naam:</w:t>
            </w:r>
          </w:p>
        </w:tc>
        <w:tc>
          <w:tcPr>
            <w:tcW w:w="3118" w:type="dxa"/>
          </w:tcPr>
          <w:p w14:paraId="5CB08823" w14:textId="4ACA0AC0" w:rsidR="0055421B" w:rsidRPr="00EF5C55" w:rsidRDefault="0055421B" w:rsidP="00EF5C55">
            <w:pPr>
              <w:tabs>
                <w:tab w:val="left" w:pos="567"/>
                <w:tab w:val="left" w:pos="4678"/>
              </w:tabs>
              <w:spacing w:line="276" w:lineRule="auto"/>
              <w:rPr>
                <w:rFonts w:ascii="Verdana" w:hAnsi="Verdana"/>
                <w:spacing w:val="0"/>
                <w:sz w:val="20"/>
                <w:szCs w:val="20"/>
              </w:rPr>
            </w:pPr>
          </w:p>
        </w:tc>
        <w:tc>
          <w:tcPr>
            <w:tcW w:w="2268" w:type="dxa"/>
          </w:tcPr>
          <w:p w14:paraId="7B639AA0" w14:textId="77777777" w:rsidR="0055421B" w:rsidRPr="00EF5C55" w:rsidRDefault="0055421B" w:rsidP="00EF5C55">
            <w:pPr>
              <w:tabs>
                <w:tab w:val="left" w:pos="567"/>
                <w:tab w:val="left" w:pos="4678"/>
              </w:tabs>
              <w:spacing w:line="276" w:lineRule="auto"/>
              <w:rPr>
                <w:rFonts w:ascii="Verdana" w:hAnsi="Verdana"/>
                <w:i/>
                <w:iCs/>
                <w:spacing w:val="0"/>
                <w:sz w:val="20"/>
                <w:szCs w:val="20"/>
              </w:rPr>
            </w:pPr>
            <w:r w:rsidRPr="00EF5C55">
              <w:rPr>
                <w:rFonts w:ascii="Verdana" w:hAnsi="Verdana"/>
                <w:i/>
                <w:iCs/>
                <w:spacing w:val="0"/>
                <w:sz w:val="20"/>
                <w:szCs w:val="20"/>
              </w:rPr>
              <w:t>Naam:</w:t>
            </w:r>
          </w:p>
        </w:tc>
        <w:tc>
          <w:tcPr>
            <w:tcW w:w="1840" w:type="dxa"/>
          </w:tcPr>
          <w:p w14:paraId="372FEC41" w14:textId="77777777" w:rsidR="0055421B" w:rsidRPr="00EF5C55" w:rsidRDefault="0055421B" w:rsidP="00EF5C55">
            <w:pPr>
              <w:tabs>
                <w:tab w:val="left" w:pos="567"/>
                <w:tab w:val="left" w:pos="4678"/>
              </w:tabs>
              <w:spacing w:line="276" w:lineRule="auto"/>
              <w:rPr>
                <w:rFonts w:ascii="Verdana" w:hAnsi="Verdana"/>
                <w:spacing w:val="0"/>
                <w:sz w:val="20"/>
                <w:szCs w:val="20"/>
              </w:rPr>
            </w:pPr>
          </w:p>
        </w:tc>
      </w:tr>
      <w:tr w:rsidR="0055421B" w:rsidRPr="00EF5C55" w14:paraId="4CE1221B" w14:textId="77777777">
        <w:tc>
          <w:tcPr>
            <w:tcW w:w="1844" w:type="dxa"/>
          </w:tcPr>
          <w:p w14:paraId="145A74AE" w14:textId="77777777" w:rsidR="0055421B" w:rsidRPr="00EF5C55" w:rsidRDefault="0055421B" w:rsidP="00EF5C55">
            <w:pPr>
              <w:tabs>
                <w:tab w:val="left" w:pos="567"/>
                <w:tab w:val="left" w:pos="4678"/>
              </w:tabs>
              <w:spacing w:line="276" w:lineRule="auto"/>
              <w:rPr>
                <w:rFonts w:ascii="Verdana" w:hAnsi="Verdana"/>
                <w:i/>
                <w:iCs/>
                <w:spacing w:val="0"/>
                <w:sz w:val="20"/>
                <w:szCs w:val="20"/>
              </w:rPr>
            </w:pPr>
            <w:r w:rsidRPr="00EF5C55">
              <w:rPr>
                <w:rFonts w:ascii="Verdana" w:hAnsi="Verdana"/>
                <w:i/>
                <w:iCs/>
                <w:spacing w:val="0"/>
                <w:sz w:val="20"/>
                <w:szCs w:val="20"/>
              </w:rPr>
              <w:t>Functie:</w:t>
            </w:r>
          </w:p>
        </w:tc>
        <w:tc>
          <w:tcPr>
            <w:tcW w:w="3118" w:type="dxa"/>
          </w:tcPr>
          <w:p w14:paraId="6D3AFCD1" w14:textId="440B33CD" w:rsidR="0055421B" w:rsidRPr="00EF5C55" w:rsidRDefault="0055421B" w:rsidP="00EF5C55">
            <w:pPr>
              <w:tabs>
                <w:tab w:val="left" w:pos="567"/>
                <w:tab w:val="left" w:pos="4678"/>
              </w:tabs>
              <w:spacing w:line="276" w:lineRule="auto"/>
              <w:rPr>
                <w:rFonts w:ascii="Verdana" w:hAnsi="Verdana"/>
                <w:spacing w:val="0"/>
                <w:sz w:val="20"/>
                <w:szCs w:val="20"/>
              </w:rPr>
            </w:pPr>
          </w:p>
        </w:tc>
        <w:tc>
          <w:tcPr>
            <w:tcW w:w="2268" w:type="dxa"/>
          </w:tcPr>
          <w:p w14:paraId="0B01D451" w14:textId="77777777" w:rsidR="0055421B" w:rsidRPr="00EF5C55" w:rsidRDefault="0055421B" w:rsidP="00EF5C55">
            <w:pPr>
              <w:tabs>
                <w:tab w:val="left" w:pos="567"/>
                <w:tab w:val="left" w:pos="4678"/>
              </w:tabs>
              <w:spacing w:line="276" w:lineRule="auto"/>
              <w:rPr>
                <w:rFonts w:ascii="Verdana" w:hAnsi="Verdana"/>
                <w:i/>
                <w:iCs/>
                <w:spacing w:val="0"/>
                <w:sz w:val="20"/>
                <w:szCs w:val="20"/>
              </w:rPr>
            </w:pPr>
            <w:r w:rsidRPr="00EF5C55">
              <w:rPr>
                <w:rFonts w:ascii="Verdana" w:hAnsi="Verdana"/>
                <w:i/>
                <w:iCs/>
                <w:spacing w:val="0"/>
                <w:sz w:val="20"/>
                <w:szCs w:val="20"/>
              </w:rPr>
              <w:t>Functie:</w:t>
            </w:r>
          </w:p>
        </w:tc>
        <w:tc>
          <w:tcPr>
            <w:tcW w:w="1840" w:type="dxa"/>
          </w:tcPr>
          <w:p w14:paraId="603ADA9A" w14:textId="77777777" w:rsidR="0055421B" w:rsidRPr="00EF5C55" w:rsidRDefault="0055421B" w:rsidP="00EF5C55">
            <w:pPr>
              <w:tabs>
                <w:tab w:val="left" w:pos="567"/>
                <w:tab w:val="left" w:pos="4678"/>
              </w:tabs>
              <w:spacing w:line="276" w:lineRule="auto"/>
              <w:rPr>
                <w:rFonts w:ascii="Verdana" w:hAnsi="Verdana"/>
                <w:spacing w:val="0"/>
                <w:sz w:val="20"/>
                <w:szCs w:val="20"/>
              </w:rPr>
            </w:pPr>
          </w:p>
        </w:tc>
      </w:tr>
      <w:tr w:rsidR="0055421B" w:rsidRPr="00EF5C55" w14:paraId="451E1830" w14:textId="77777777">
        <w:tc>
          <w:tcPr>
            <w:tcW w:w="1844" w:type="dxa"/>
          </w:tcPr>
          <w:p w14:paraId="73E64FAE" w14:textId="77777777" w:rsidR="0055421B" w:rsidRPr="00EF5C55" w:rsidRDefault="0055421B" w:rsidP="00EF5C55">
            <w:pPr>
              <w:tabs>
                <w:tab w:val="left" w:pos="567"/>
                <w:tab w:val="left" w:pos="4678"/>
              </w:tabs>
              <w:spacing w:line="276" w:lineRule="auto"/>
              <w:rPr>
                <w:rFonts w:ascii="Verdana" w:hAnsi="Verdana"/>
                <w:i/>
                <w:iCs/>
                <w:spacing w:val="0"/>
                <w:sz w:val="20"/>
                <w:szCs w:val="20"/>
              </w:rPr>
            </w:pPr>
            <w:r w:rsidRPr="00EF5C55">
              <w:rPr>
                <w:rFonts w:ascii="Verdana" w:hAnsi="Verdana"/>
                <w:i/>
                <w:iCs/>
                <w:spacing w:val="0"/>
                <w:sz w:val="20"/>
                <w:szCs w:val="20"/>
              </w:rPr>
              <w:t>Plaats:</w:t>
            </w:r>
          </w:p>
        </w:tc>
        <w:tc>
          <w:tcPr>
            <w:tcW w:w="3118" w:type="dxa"/>
          </w:tcPr>
          <w:p w14:paraId="658BB94C" w14:textId="77777777" w:rsidR="0055421B" w:rsidRPr="00EF5C55" w:rsidRDefault="0055421B" w:rsidP="00EF5C55">
            <w:pPr>
              <w:tabs>
                <w:tab w:val="left" w:pos="567"/>
                <w:tab w:val="left" w:pos="4678"/>
              </w:tabs>
              <w:spacing w:line="276" w:lineRule="auto"/>
              <w:rPr>
                <w:rFonts w:ascii="Verdana" w:hAnsi="Verdana"/>
                <w:spacing w:val="0"/>
                <w:sz w:val="20"/>
                <w:szCs w:val="20"/>
              </w:rPr>
            </w:pPr>
          </w:p>
        </w:tc>
        <w:tc>
          <w:tcPr>
            <w:tcW w:w="2268" w:type="dxa"/>
          </w:tcPr>
          <w:p w14:paraId="3C5098D0" w14:textId="77777777" w:rsidR="0055421B" w:rsidRPr="00EF5C55" w:rsidRDefault="0055421B" w:rsidP="00EF5C55">
            <w:pPr>
              <w:tabs>
                <w:tab w:val="left" w:pos="567"/>
                <w:tab w:val="left" w:pos="4678"/>
              </w:tabs>
              <w:spacing w:line="276" w:lineRule="auto"/>
              <w:rPr>
                <w:rFonts w:ascii="Verdana" w:hAnsi="Verdana"/>
                <w:i/>
                <w:iCs/>
                <w:spacing w:val="0"/>
                <w:sz w:val="20"/>
                <w:szCs w:val="20"/>
              </w:rPr>
            </w:pPr>
            <w:r w:rsidRPr="00EF5C55">
              <w:rPr>
                <w:rFonts w:ascii="Verdana" w:hAnsi="Verdana"/>
                <w:i/>
                <w:iCs/>
                <w:spacing w:val="0"/>
                <w:sz w:val="20"/>
                <w:szCs w:val="20"/>
              </w:rPr>
              <w:t>Plaats</w:t>
            </w:r>
          </w:p>
        </w:tc>
        <w:tc>
          <w:tcPr>
            <w:tcW w:w="1840" w:type="dxa"/>
          </w:tcPr>
          <w:p w14:paraId="7B03353B" w14:textId="77777777" w:rsidR="0055421B" w:rsidRPr="00EF5C55" w:rsidRDefault="0055421B" w:rsidP="00EF5C55">
            <w:pPr>
              <w:tabs>
                <w:tab w:val="left" w:pos="567"/>
                <w:tab w:val="left" w:pos="4678"/>
              </w:tabs>
              <w:spacing w:line="276" w:lineRule="auto"/>
              <w:rPr>
                <w:rFonts w:ascii="Verdana" w:hAnsi="Verdana"/>
                <w:spacing w:val="0"/>
                <w:sz w:val="20"/>
                <w:szCs w:val="20"/>
              </w:rPr>
            </w:pPr>
          </w:p>
        </w:tc>
      </w:tr>
      <w:tr w:rsidR="0055421B" w:rsidRPr="00EF5C55" w14:paraId="6A55BDFC" w14:textId="77777777">
        <w:tc>
          <w:tcPr>
            <w:tcW w:w="1844" w:type="dxa"/>
          </w:tcPr>
          <w:p w14:paraId="2E92B7BD" w14:textId="77777777" w:rsidR="0055421B" w:rsidRPr="00EF5C55" w:rsidRDefault="0055421B" w:rsidP="00EF5C55">
            <w:pPr>
              <w:tabs>
                <w:tab w:val="left" w:pos="567"/>
                <w:tab w:val="left" w:pos="4678"/>
              </w:tabs>
              <w:spacing w:line="276" w:lineRule="auto"/>
              <w:rPr>
                <w:rFonts w:ascii="Verdana" w:hAnsi="Verdana"/>
                <w:i/>
                <w:iCs/>
                <w:spacing w:val="0"/>
                <w:sz w:val="20"/>
                <w:szCs w:val="20"/>
              </w:rPr>
            </w:pPr>
            <w:r w:rsidRPr="00EF5C55">
              <w:rPr>
                <w:rFonts w:ascii="Verdana" w:hAnsi="Verdana"/>
                <w:i/>
                <w:iCs/>
                <w:spacing w:val="0"/>
                <w:sz w:val="20"/>
                <w:szCs w:val="20"/>
              </w:rPr>
              <w:t>Datum:</w:t>
            </w:r>
          </w:p>
        </w:tc>
        <w:tc>
          <w:tcPr>
            <w:tcW w:w="3118" w:type="dxa"/>
          </w:tcPr>
          <w:p w14:paraId="4D9FA061" w14:textId="77777777" w:rsidR="0055421B" w:rsidRPr="00EF5C55" w:rsidRDefault="0055421B" w:rsidP="00EF5C55">
            <w:pPr>
              <w:tabs>
                <w:tab w:val="left" w:pos="567"/>
                <w:tab w:val="left" w:pos="4678"/>
              </w:tabs>
              <w:spacing w:line="276" w:lineRule="auto"/>
              <w:rPr>
                <w:rFonts w:ascii="Verdana" w:hAnsi="Verdana"/>
                <w:spacing w:val="0"/>
                <w:sz w:val="20"/>
                <w:szCs w:val="20"/>
              </w:rPr>
            </w:pPr>
          </w:p>
        </w:tc>
        <w:tc>
          <w:tcPr>
            <w:tcW w:w="2268" w:type="dxa"/>
          </w:tcPr>
          <w:p w14:paraId="7FD89774" w14:textId="77777777" w:rsidR="0055421B" w:rsidRPr="00EF5C55" w:rsidRDefault="0055421B" w:rsidP="00EF5C55">
            <w:pPr>
              <w:tabs>
                <w:tab w:val="left" w:pos="567"/>
                <w:tab w:val="left" w:pos="4678"/>
              </w:tabs>
              <w:spacing w:line="276" w:lineRule="auto"/>
              <w:rPr>
                <w:rFonts w:ascii="Verdana" w:hAnsi="Verdana"/>
                <w:i/>
                <w:iCs/>
                <w:spacing w:val="0"/>
                <w:sz w:val="20"/>
                <w:szCs w:val="20"/>
              </w:rPr>
            </w:pPr>
            <w:r w:rsidRPr="00EF5C55">
              <w:rPr>
                <w:rFonts w:ascii="Verdana" w:hAnsi="Verdana"/>
                <w:i/>
                <w:iCs/>
                <w:spacing w:val="0"/>
                <w:sz w:val="20"/>
                <w:szCs w:val="20"/>
              </w:rPr>
              <w:t>Datum</w:t>
            </w:r>
          </w:p>
        </w:tc>
        <w:tc>
          <w:tcPr>
            <w:tcW w:w="1840" w:type="dxa"/>
          </w:tcPr>
          <w:p w14:paraId="333744C3" w14:textId="77777777" w:rsidR="0055421B" w:rsidRPr="00EF5C55" w:rsidRDefault="0055421B" w:rsidP="00EF5C55">
            <w:pPr>
              <w:tabs>
                <w:tab w:val="left" w:pos="567"/>
                <w:tab w:val="left" w:pos="4678"/>
              </w:tabs>
              <w:spacing w:line="276" w:lineRule="auto"/>
              <w:rPr>
                <w:rFonts w:ascii="Verdana" w:hAnsi="Verdana"/>
                <w:spacing w:val="0"/>
                <w:sz w:val="20"/>
                <w:szCs w:val="20"/>
              </w:rPr>
            </w:pPr>
          </w:p>
        </w:tc>
      </w:tr>
      <w:tr w:rsidR="0055421B" w:rsidRPr="00EF5C55" w14:paraId="24E0C4D6" w14:textId="77777777">
        <w:trPr>
          <w:trHeight w:val="906"/>
        </w:trPr>
        <w:tc>
          <w:tcPr>
            <w:tcW w:w="1844" w:type="dxa"/>
          </w:tcPr>
          <w:p w14:paraId="766661E2" w14:textId="77777777" w:rsidR="0055421B" w:rsidRPr="00EF5C55" w:rsidRDefault="0055421B" w:rsidP="00EF5C55">
            <w:pPr>
              <w:tabs>
                <w:tab w:val="left" w:pos="567"/>
                <w:tab w:val="left" w:pos="4678"/>
              </w:tabs>
              <w:spacing w:line="276" w:lineRule="auto"/>
              <w:rPr>
                <w:rFonts w:ascii="Verdana" w:hAnsi="Verdana"/>
                <w:i/>
                <w:iCs/>
                <w:spacing w:val="0"/>
                <w:sz w:val="20"/>
                <w:szCs w:val="20"/>
              </w:rPr>
            </w:pPr>
            <w:r w:rsidRPr="00EF5C55">
              <w:rPr>
                <w:rFonts w:ascii="Verdana" w:hAnsi="Verdana"/>
                <w:i/>
                <w:iCs/>
                <w:spacing w:val="0"/>
                <w:sz w:val="20"/>
                <w:szCs w:val="20"/>
              </w:rPr>
              <w:t xml:space="preserve">Handtekening: </w:t>
            </w:r>
          </w:p>
        </w:tc>
        <w:tc>
          <w:tcPr>
            <w:tcW w:w="3118" w:type="dxa"/>
          </w:tcPr>
          <w:p w14:paraId="50C6062C" w14:textId="77777777" w:rsidR="0055421B" w:rsidRPr="00EF5C55" w:rsidRDefault="0055421B" w:rsidP="00EF5C55">
            <w:pPr>
              <w:tabs>
                <w:tab w:val="left" w:pos="567"/>
                <w:tab w:val="left" w:pos="4678"/>
              </w:tabs>
              <w:spacing w:line="276" w:lineRule="auto"/>
              <w:rPr>
                <w:rFonts w:ascii="Verdana" w:hAnsi="Verdana"/>
                <w:spacing w:val="0"/>
                <w:sz w:val="20"/>
                <w:szCs w:val="20"/>
              </w:rPr>
            </w:pPr>
          </w:p>
        </w:tc>
        <w:tc>
          <w:tcPr>
            <w:tcW w:w="2268" w:type="dxa"/>
          </w:tcPr>
          <w:p w14:paraId="57E7B58D" w14:textId="77777777" w:rsidR="0055421B" w:rsidRPr="00EF5C55" w:rsidRDefault="0055421B" w:rsidP="00EF5C55">
            <w:pPr>
              <w:tabs>
                <w:tab w:val="left" w:pos="567"/>
                <w:tab w:val="left" w:pos="4678"/>
              </w:tabs>
              <w:spacing w:line="276" w:lineRule="auto"/>
              <w:rPr>
                <w:rFonts w:ascii="Verdana" w:hAnsi="Verdana"/>
                <w:spacing w:val="0"/>
                <w:sz w:val="20"/>
                <w:szCs w:val="20"/>
              </w:rPr>
            </w:pPr>
            <w:r w:rsidRPr="00EF5C55">
              <w:rPr>
                <w:rFonts w:ascii="Verdana" w:hAnsi="Verdana"/>
                <w:spacing w:val="0"/>
                <w:sz w:val="20"/>
                <w:szCs w:val="20"/>
              </w:rPr>
              <w:t>Handtekening:</w:t>
            </w:r>
          </w:p>
        </w:tc>
        <w:tc>
          <w:tcPr>
            <w:tcW w:w="1840" w:type="dxa"/>
          </w:tcPr>
          <w:p w14:paraId="6F2CCDD1" w14:textId="77777777" w:rsidR="0055421B" w:rsidRPr="00EF5C55" w:rsidRDefault="0055421B" w:rsidP="00EF5C55">
            <w:pPr>
              <w:tabs>
                <w:tab w:val="left" w:pos="567"/>
                <w:tab w:val="left" w:pos="4678"/>
              </w:tabs>
              <w:spacing w:line="276" w:lineRule="auto"/>
              <w:rPr>
                <w:rFonts w:ascii="Verdana" w:hAnsi="Verdana"/>
                <w:spacing w:val="0"/>
                <w:sz w:val="20"/>
                <w:szCs w:val="20"/>
              </w:rPr>
            </w:pPr>
          </w:p>
        </w:tc>
      </w:tr>
    </w:tbl>
    <w:p w14:paraId="42F4AD26" w14:textId="77777777" w:rsidR="00D96E0A" w:rsidRPr="00EF5C55" w:rsidRDefault="00D96E0A" w:rsidP="00EF5C55">
      <w:pPr>
        <w:spacing w:line="276" w:lineRule="auto"/>
        <w:rPr>
          <w:rFonts w:ascii="Verdana" w:hAnsi="Verdana" w:cstheme="minorHAnsi"/>
          <w:sz w:val="22"/>
          <w:szCs w:val="22"/>
        </w:rPr>
      </w:pPr>
    </w:p>
    <w:sectPr w:rsidR="00D96E0A" w:rsidRPr="00EF5C55" w:rsidSect="0060121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417" w:left="1417" w:header="539"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1209D0" w14:textId="77777777" w:rsidR="00631A70" w:rsidRDefault="00631A70">
      <w:pPr>
        <w:spacing w:line="240" w:lineRule="auto"/>
      </w:pPr>
      <w:r>
        <w:separator/>
      </w:r>
    </w:p>
    <w:p w14:paraId="3F0F4814" w14:textId="77777777" w:rsidR="00631A70" w:rsidRDefault="00631A70"/>
  </w:endnote>
  <w:endnote w:type="continuationSeparator" w:id="0">
    <w:p w14:paraId="4E163022" w14:textId="77777777" w:rsidR="00631A70" w:rsidRDefault="00631A70">
      <w:pPr>
        <w:spacing w:line="240" w:lineRule="auto"/>
      </w:pPr>
      <w:r>
        <w:continuationSeparator/>
      </w:r>
    </w:p>
    <w:p w14:paraId="44417153" w14:textId="77777777" w:rsidR="00631A70" w:rsidRDefault="00631A70"/>
  </w:endnote>
  <w:endnote w:type="continuationNotice" w:id="1">
    <w:p w14:paraId="6DC76042" w14:textId="77777777" w:rsidR="00631A70" w:rsidRDefault="00631A70">
      <w:pPr>
        <w:spacing w:line="240" w:lineRule="auto"/>
      </w:pPr>
    </w:p>
    <w:p w14:paraId="14C4B785" w14:textId="77777777" w:rsidR="00631A70" w:rsidRDefault="00631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Vet">
    <w:altName w:val="Arial"/>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FrnkGothITC Bk BT">
    <w:altName w:val="Calibri"/>
    <w:charset w:val="00"/>
    <w:family w:val="swiss"/>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Z: 3of 9 BarCode">
    <w:altName w:val="Calibri"/>
    <w:charset w:val="00"/>
    <w:family w:val="decorativ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A8364" w14:textId="77777777" w:rsidR="008F535A" w:rsidRDefault="008F535A">
    <w:pPr>
      <w:pStyle w:val="Voettekst"/>
    </w:pPr>
  </w:p>
  <w:p w14:paraId="5A2F8C96" w14:textId="77777777" w:rsidR="009E35BB" w:rsidRDefault="009E35B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03394" w14:textId="12446D2A" w:rsidR="0055421B" w:rsidRPr="0055421B" w:rsidRDefault="0055421B" w:rsidP="0055421B">
    <w:pPr>
      <w:pStyle w:val="Voettekst"/>
      <w:rPr>
        <w:rFonts w:ascii="Verdana" w:eastAsia="Times New Roman" w:hAnsi="Verdana"/>
        <w:spacing w:val="0"/>
        <w:sz w:val="16"/>
        <w:szCs w:val="16"/>
      </w:rPr>
    </w:pPr>
    <w:r w:rsidRPr="0055421B">
      <w:rPr>
        <w:rFonts w:ascii="Verdana" w:eastAsia="Times New Roman" w:hAnsi="Verdana"/>
        <w:noProof/>
        <w:spacing w:val="0"/>
        <w:sz w:val="16"/>
        <w:szCs w:val="16"/>
      </w:rPr>
      <w:t>Cluster Bedrijfsvoering</w:t>
    </w:r>
    <w:r>
      <w:rPr>
        <w:rFonts w:ascii="Verdana" w:eastAsia="Times New Roman" w:hAnsi="Verdana"/>
        <w:noProof/>
        <w:spacing w:val="0"/>
        <w:sz w:val="16"/>
        <w:szCs w:val="16"/>
      </w:rPr>
      <w:tab/>
    </w:r>
    <w:r w:rsidR="1B895B41" w:rsidRPr="0055421B">
      <w:rPr>
        <w:rFonts w:ascii="Verdana" w:eastAsia="Times New Roman" w:hAnsi="Verdana"/>
        <w:spacing w:val="0"/>
        <w:sz w:val="16"/>
        <w:szCs w:val="16"/>
      </w:rPr>
      <w:t xml:space="preserve">                                                                                           </w:t>
    </w:r>
    <w:r w:rsidRPr="0055421B">
      <w:rPr>
        <w:rFonts w:ascii="Verdana" w:eastAsia="Times New Roman" w:hAnsi="Verdana"/>
        <w:spacing w:val="0"/>
        <w:sz w:val="16"/>
        <w:szCs w:val="16"/>
      </w:rPr>
      <w:t xml:space="preserve">Pagina </w:t>
    </w:r>
    <w:r w:rsidRPr="0055421B">
      <w:rPr>
        <w:rFonts w:ascii="Verdana" w:eastAsia="Times New Roman" w:hAnsi="Verdana"/>
        <w:b/>
        <w:spacing w:val="0"/>
        <w:sz w:val="16"/>
        <w:szCs w:val="16"/>
      </w:rPr>
      <w:fldChar w:fldCharType="begin"/>
    </w:r>
    <w:r w:rsidRPr="0055421B">
      <w:rPr>
        <w:rFonts w:ascii="Verdana" w:eastAsia="Times New Roman" w:hAnsi="Verdana"/>
        <w:b/>
        <w:spacing w:val="0"/>
        <w:sz w:val="16"/>
        <w:szCs w:val="16"/>
      </w:rPr>
      <w:instrText>PAGE  \* Arabic  \* MERGEFORMAT</w:instrText>
    </w:r>
    <w:r w:rsidRPr="0055421B">
      <w:rPr>
        <w:rFonts w:ascii="Verdana" w:eastAsia="Times New Roman" w:hAnsi="Verdana"/>
        <w:b/>
        <w:spacing w:val="0"/>
        <w:sz w:val="16"/>
        <w:szCs w:val="16"/>
      </w:rPr>
      <w:fldChar w:fldCharType="separate"/>
    </w:r>
    <w:r w:rsidRPr="0055421B">
      <w:rPr>
        <w:rFonts w:ascii="Verdana" w:eastAsia="Times New Roman" w:hAnsi="Verdana"/>
        <w:b/>
        <w:spacing w:val="0"/>
        <w:sz w:val="16"/>
        <w:szCs w:val="16"/>
      </w:rPr>
      <w:t>42</w:t>
    </w:r>
    <w:r w:rsidRPr="0055421B">
      <w:rPr>
        <w:rFonts w:ascii="Verdana" w:eastAsia="Times New Roman" w:hAnsi="Verdana"/>
        <w:b/>
        <w:spacing w:val="0"/>
        <w:sz w:val="16"/>
        <w:szCs w:val="16"/>
      </w:rPr>
      <w:fldChar w:fldCharType="end"/>
    </w:r>
    <w:r w:rsidRPr="0055421B">
      <w:rPr>
        <w:rFonts w:ascii="Verdana" w:eastAsia="Times New Roman" w:hAnsi="Verdana"/>
        <w:spacing w:val="0"/>
        <w:sz w:val="16"/>
        <w:szCs w:val="16"/>
      </w:rPr>
      <w:t xml:space="preserve"> van </w:t>
    </w:r>
    <w:r w:rsidRPr="0055421B">
      <w:rPr>
        <w:rFonts w:ascii="Verdana" w:eastAsia="Times New Roman" w:hAnsi="Verdana"/>
        <w:b/>
        <w:spacing w:val="0"/>
        <w:sz w:val="16"/>
        <w:szCs w:val="16"/>
      </w:rPr>
      <w:fldChar w:fldCharType="begin"/>
    </w:r>
    <w:r w:rsidRPr="0055421B">
      <w:rPr>
        <w:rFonts w:ascii="Verdana" w:eastAsia="Times New Roman" w:hAnsi="Verdana"/>
        <w:b/>
        <w:spacing w:val="0"/>
        <w:sz w:val="16"/>
        <w:szCs w:val="16"/>
      </w:rPr>
      <w:instrText>NUMPAGES  \* Arabic  \* MERGEFORMAT</w:instrText>
    </w:r>
    <w:r w:rsidRPr="0055421B">
      <w:rPr>
        <w:rFonts w:ascii="Verdana" w:eastAsia="Times New Roman" w:hAnsi="Verdana"/>
        <w:b/>
        <w:spacing w:val="0"/>
        <w:sz w:val="16"/>
        <w:szCs w:val="16"/>
      </w:rPr>
      <w:fldChar w:fldCharType="separate"/>
    </w:r>
    <w:r w:rsidRPr="0055421B">
      <w:rPr>
        <w:rFonts w:ascii="Verdana" w:eastAsia="Times New Roman" w:hAnsi="Verdana"/>
        <w:b/>
        <w:spacing w:val="0"/>
        <w:sz w:val="16"/>
        <w:szCs w:val="16"/>
      </w:rPr>
      <w:t>46</w:t>
    </w:r>
    <w:r w:rsidRPr="0055421B">
      <w:rPr>
        <w:rFonts w:ascii="Verdana" w:eastAsia="Times New Roman" w:hAnsi="Verdana"/>
        <w:b/>
        <w:spacing w:val="0"/>
        <w:sz w:val="16"/>
        <w:szCs w:val="16"/>
      </w:rPr>
      <w:fldChar w:fldCharType="end"/>
    </w:r>
  </w:p>
  <w:p w14:paraId="699073AC" w14:textId="2E991FA8" w:rsidR="009E35BB" w:rsidRDefault="0055421B" w:rsidP="0055421B">
    <w:pPr>
      <w:tabs>
        <w:tab w:val="clear" w:pos="357"/>
        <w:tab w:val="center" w:pos="4536"/>
        <w:tab w:val="right" w:pos="9072"/>
      </w:tabs>
      <w:spacing w:line="240" w:lineRule="auto"/>
    </w:pPr>
    <w:r w:rsidRPr="0055421B">
      <w:rPr>
        <w:rFonts w:ascii="Verdana" w:eastAsia="Times New Roman" w:hAnsi="Verdana"/>
        <w:spacing w:val="0"/>
        <w:sz w:val="16"/>
        <w:szCs w:val="16"/>
      </w:rPr>
      <w:t>Team Financiën, Inkoop en Subsidies</w:t>
    </w:r>
    <w:r>
      <w:rPr>
        <w:rFonts w:ascii="Verdana" w:eastAsia="Times New Roman" w:hAnsi="Verdana"/>
        <w:spacing w:val="0"/>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49795824"/>
      <w:docPartObj>
        <w:docPartGallery w:val="Page Numbers (Bottom of Page)"/>
        <w:docPartUnique/>
      </w:docPartObj>
    </w:sdtPr>
    <w:sdtEndPr/>
    <w:sdtContent>
      <w:p w14:paraId="5C075D94" w14:textId="5F5AE07A" w:rsidR="0055421B" w:rsidRPr="0055421B" w:rsidRDefault="0055421B" w:rsidP="0055421B">
        <w:pPr>
          <w:pStyle w:val="Voettekst"/>
        </w:pPr>
        <w:r w:rsidRPr="0055421B">
          <w:rPr>
            <w:rFonts w:ascii="Verdana" w:eastAsia="Times New Roman" w:hAnsi="Verdana"/>
            <w:noProof/>
            <w:spacing w:val="0"/>
            <w:sz w:val="16"/>
            <w:szCs w:val="16"/>
          </w:rPr>
          <mc:AlternateContent>
            <mc:Choice Requires="wps">
              <w:drawing>
                <wp:anchor distT="0" distB="0" distL="114300" distR="114300" simplePos="0" relativeHeight="251658244" behindDoc="0" locked="0" layoutInCell="1" allowOverlap="1" wp14:anchorId="6C137097" wp14:editId="40D35268">
                  <wp:simplePos x="0" y="0"/>
                  <wp:positionH relativeFrom="column">
                    <wp:posOffset>0</wp:posOffset>
                  </wp:positionH>
                  <wp:positionV relativeFrom="paragraph">
                    <wp:posOffset>-177165</wp:posOffset>
                  </wp:positionV>
                  <wp:extent cx="5772150" cy="0"/>
                  <wp:effectExtent l="5080" t="12065" r="13970" b="6985"/>
                  <wp:wrapNone/>
                  <wp:docPr id="143676024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w14:anchorId="550DFEEF">
                <v:line id="Line 4"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13.95pt" to="454.5pt,-13.95pt" w14:anchorId="4DDB9AB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"/>
              </w:pict>
            </mc:Fallback>
          </mc:AlternateContent>
        </w:r>
        <w:r w:rsidRPr="0055421B">
          <w:rPr>
            <w:rFonts w:ascii="Verdana" w:eastAsia="Times New Roman" w:hAnsi="Verdana"/>
            <w:noProof/>
            <w:spacing w:val="0"/>
            <w:sz w:val="16"/>
            <w:szCs w:val="16"/>
          </w:rPr>
          <w:t>Cluster Bedrijfsvoering</w:t>
        </w:r>
        <w:r>
          <w:rPr>
            <w:rFonts w:ascii="Verdana" w:eastAsia="Times New Roman" w:hAnsi="Verdana"/>
            <w:noProof/>
            <w:spacing w:val="0"/>
            <w:sz w:val="16"/>
            <w:szCs w:val="16"/>
          </w:rPr>
          <w:tab/>
        </w:r>
        <w:r>
          <w:rPr>
            <w:rFonts w:ascii="Verdana" w:eastAsia="Times New Roman" w:hAnsi="Verdana"/>
            <w:noProof/>
            <w:spacing w:val="0"/>
            <w:sz w:val="16"/>
            <w:szCs w:val="16"/>
          </w:rPr>
          <w:tab/>
        </w:r>
        <w:r w:rsidRPr="0055421B">
          <w:rPr>
            <w:rFonts w:ascii="Verdana" w:eastAsia="Times New Roman" w:hAnsi="Verdana"/>
            <w:spacing w:val="0"/>
            <w:sz w:val="16"/>
            <w:szCs w:val="16"/>
          </w:rPr>
          <w:t xml:space="preserve">Pagina </w:t>
        </w:r>
        <w:r w:rsidRPr="0055421B">
          <w:rPr>
            <w:rFonts w:ascii="Verdana" w:eastAsia="Times New Roman" w:hAnsi="Verdana"/>
            <w:b/>
            <w:spacing w:val="0"/>
            <w:sz w:val="16"/>
            <w:szCs w:val="16"/>
          </w:rPr>
          <w:fldChar w:fldCharType="begin"/>
        </w:r>
        <w:r w:rsidRPr="0055421B">
          <w:rPr>
            <w:rFonts w:ascii="Verdana" w:eastAsia="Times New Roman" w:hAnsi="Verdana"/>
            <w:b/>
            <w:spacing w:val="0"/>
            <w:sz w:val="16"/>
            <w:szCs w:val="16"/>
          </w:rPr>
          <w:instrText>PAGE  \* Arabic  \* MERGEFORMAT</w:instrText>
        </w:r>
        <w:r w:rsidRPr="0055421B">
          <w:rPr>
            <w:rFonts w:ascii="Verdana" w:eastAsia="Times New Roman" w:hAnsi="Verdana"/>
            <w:b/>
            <w:spacing w:val="0"/>
            <w:sz w:val="16"/>
            <w:szCs w:val="16"/>
          </w:rPr>
          <w:fldChar w:fldCharType="separate"/>
        </w:r>
        <w:r>
          <w:rPr>
            <w:b/>
            <w:sz w:val="16"/>
            <w:szCs w:val="16"/>
          </w:rPr>
          <w:t>2</w:t>
        </w:r>
        <w:r w:rsidRPr="0055421B">
          <w:rPr>
            <w:rFonts w:ascii="Verdana" w:eastAsia="Times New Roman" w:hAnsi="Verdana"/>
            <w:b/>
            <w:spacing w:val="0"/>
            <w:sz w:val="16"/>
            <w:szCs w:val="16"/>
          </w:rPr>
          <w:fldChar w:fldCharType="end"/>
        </w:r>
        <w:r w:rsidRPr="0055421B">
          <w:rPr>
            <w:rFonts w:ascii="Verdana" w:eastAsia="Times New Roman" w:hAnsi="Verdana"/>
            <w:spacing w:val="0"/>
            <w:sz w:val="16"/>
            <w:szCs w:val="16"/>
          </w:rPr>
          <w:t xml:space="preserve"> van </w:t>
        </w:r>
        <w:r w:rsidRPr="0055421B">
          <w:rPr>
            <w:rFonts w:ascii="Verdana" w:eastAsia="Times New Roman" w:hAnsi="Verdana"/>
            <w:b/>
            <w:spacing w:val="0"/>
            <w:sz w:val="16"/>
            <w:szCs w:val="16"/>
          </w:rPr>
          <w:fldChar w:fldCharType="begin"/>
        </w:r>
        <w:r w:rsidRPr="0055421B">
          <w:rPr>
            <w:rFonts w:ascii="Verdana" w:eastAsia="Times New Roman" w:hAnsi="Verdana"/>
            <w:b/>
            <w:spacing w:val="0"/>
            <w:sz w:val="16"/>
            <w:szCs w:val="16"/>
          </w:rPr>
          <w:instrText>NUMPAGES  \* Arabic  \* MERGEFORMAT</w:instrText>
        </w:r>
        <w:r w:rsidRPr="0055421B">
          <w:rPr>
            <w:rFonts w:ascii="Verdana" w:eastAsia="Times New Roman" w:hAnsi="Verdana"/>
            <w:b/>
            <w:spacing w:val="0"/>
            <w:sz w:val="16"/>
            <w:szCs w:val="16"/>
          </w:rPr>
          <w:fldChar w:fldCharType="separate"/>
        </w:r>
        <w:r>
          <w:rPr>
            <w:b/>
            <w:sz w:val="16"/>
            <w:szCs w:val="16"/>
          </w:rPr>
          <w:t>3</w:t>
        </w:r>
        <w:r w:rsidRPr="0055421B">
          <w:rPr>
            <w:rFonts w:ascii="Verdana" w:eastAsia="Times New Roman" w:hAnsi="Verdana"/>
            <w:b/>
            <w:spacing w:val="0"/>
            <w:sz w:val="16"/>
            <w:szCs w:val="16"/>
          </w:rPr>
          <w:fldChar w:fldCharType="end"/>
        </w:r>
      </w:p>
      <w:p w14:paraId="769FB107" w14:textId="41DD14C9" w:rsidR="00BA0952" w:rsidRPr="00981C3F" w:rsidRDefault="00BA0952" w:rsidP="1B895B41">
        <w:pPr>
          <w:framePr w:w="312" w:h="4591" w:hRule="exact" w:hSpace="181" w:wrap="around" w:vAnchor="page" w:hAnchor="page" w:x="11222" w:y="11701"/>
          <w:shd w:val="clear" w:color="auto" w:fill="FFFFFF" w:themeFill="background1"/>
        </w:pPr>
      </w:p>
      <w:p w14:paraId="0DEEB21D" w14:textId="77777777" w:rsidR="009E35BB" w:rsidRDefault="00D0773B">
        <w:pPr>
          <w:rPr>
            <w:rFonts w:ascii="Z: 3of 9 BarCode" w:hAnsi="Z: 3of 9 BarCode"/>
            <w:sz w:val="22"/>
            <w:szCs w:val="2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5FA04A" w14:textId="77777777" w:rsidR="00631A70" w:rsidRDefault="00631A70">
      <w:pPr>
        <w:spacing w:line="240" w:lineRule="auto"/>
      </w:pPr>
      <w:r>
        <w:separator/>
      </w:r>
    </w:p>
    <w:p w14:paraId="7B953043" w14:textId="77777777" w:rsidR="00631A70" w:rsidRDefault="00631A70"/>
  </w:footnote>
  <w:footnote w:type="continuationSeparator" w:id="0">
    <w:p w14:paraId="5C0A672C" w14:textId="77777777" w:rsidR="00631A70" w:rsidRDefault="00631A70">
      <w:pPr>
        <w:spacing w:line="240" w:lineRule="auto"/>
      </w:pPr>
      <w:r>
        <w:continuationSeparator/>
      </w:r>
    </w:p>
    <w:p w14:paraId="1624DC74" w14:textId="77777777" w:rsidR="00631A70" w:rsidRDefault="00631A70"/>
  </w:footnote>
  <w:footnote w:type="continuationNotice" w:id="1">
    <w:p w14:paraId="28DAA417" w14:textId="77777777" w:rsidR="00631A70" w:rsidRDefault="00631A70">
      <w:pPr>
        <w:spacing w:line="240" w:lineRule="auto"/>
      </w:pPr>
    </w:p>
    <w:p w14:paraId="66D5D2B5" w14:textId="77777777" w:rsidR="00631A70" w:rsidRDefault="00631A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B2C2AD" w14:textId="05D6FDB8" w:rsidR="008F535A" w:rsidRDefault="008F535A">
    <w:pPr>
      <w:pStyle w:val="Koptekst"/>
    </w:pPr>
  </w:p>
  <w:p w14:paraId="4DAC2654" w14:textId="77777777" w:rsidR="009E35BB" w:rsidRDefault="009E35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E3E8BB" w14:textId="60606C96" w:rsidR="00EF5C55" w:rsidRPr="00EF5C55" w:rsidRDefault="00EF5C55" w:rsidP="00EF5C55">
    <w:pPr>
      <w:pStyle w:val="Koptekst"/>
      <w:rPr>
        <w:rFonts w:ascii="Verdana" w:hAnsi="Verdana" w:cs="Arial"/>
        <w:sz w:val="20"/>
      </w:rPr>
    </w:pPr>
    <w:r>
      <w:rPr>
        <w:noProof/>
      </w:rPr>
      <w:drawing>
        <wp:anchor distT="0" distB="0" distL="114300" distR="114300" simplePos="0" relativeHeight="251660292" behindDoc="0" locked="0" layoutInCell="1" allowOverlap="1" wp14:anchorId="43135B15" wp14:editId="589A039A">
          <wp:simplePos x="0" y="0"/>
          <wp:positionH relativeFrom="column">
            <wp:posOffset>0</wp:posOffset>
          </wp:positionH>
          <wp:positionV relativeFrom="paragraph">
            <wp:posOffset>-635</wp:posOffset>
          </wp:positionV>
          <wp:extent cx="1371600" cy="465455"/>
          <wp:effectExtent l="0" t="0" r="0" b="0"/>
          <wp:wrapNone/>
          <wp:docPr id="1460560283" name="Afbeelding 1460560283" descr="logo_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hidden">
                  <a:xfrm>
                    <a:off x="0" y="0"/>
                    <a:ext cx="1371600" cy="465455"/>
                  </a:xfrm>
                  <a:prstGeom prst="rect">
                    <a:avLst/>
                  </a:prstGeom>
                  <a:noFill/>
                </pic:spPr>
              </pic:pic>
            </a:graphicData>
          </a:graphic>
          <wp14:sizeRelH relativeFrom="page">
            <wp14:pctWidth>0</wp14:pctWidth>
          </wp14:sizeRelH>
          <wp14:sizeRelV relativeFrom="page">
            <wp14:pctHeight>0</wp14:pctHeight>
          </wp14:sizeRelV>
        </wp:anchor>
      </w:drawing>
    </w:r>
    <w:r w:rsidRPr="00C75E02">
      <w:rPr>
        <w:sz w:val="22"/>
        <w:szCs w:val="22"/>
      </w:rPr>
      <w:tab/>
    </w:r>
    <w:r>
      <w:rPr>
        <w:sz w:val="22"/>
        <w:szCs w:val="22"/>
      </w:rPr>
      <w:tab/>
    </w:r>
    <w:r>
      <w:rPr>
        <w:rFonts w:ascii="Verdana" w:hAnsi="Verdana" w:cs="Arial"/>
        <w:sz w:val="20"/>
      </w:rPr>
      <w:tab/>
    </w:r>
    <w:r w:rsidRPr="001E6C5D">
      <w:rPr>
        <w:rFonts w:ascii="Verdana" w:hAnsi="Verdana" w:cs="Arial"/>
        <w:sz w:val="20"/>
      </w:rPr>
      <w:t xml:space="preserve">Document nr. </w:t>
    </w:r>
  </w:p>
  <w:p w14:paraId="2B6454BB" w14:textId="77777777" w:rsidR="00EF5C55" w:rsidRDefault="00EF5C55" w:rsidP="00EF5C55">
    <w:pPr>
      <w:pStyle w:val="Koptekst"/>
    </w:pPr>
  </w:p>
  <w:p w14:paraId="1CC3CA0B" w14:textId="23D0426E" w:rsidR="00157330" w:rsidRPr="00DB470F" w:rsidRDefault="00157330" w:rsidP="009E052B">
    <w:pPr>
      <w:spacing w:after="120"/>
    </w:pPr>
  </w:p>
  <w:p w14:paraId="4825A37A" w14:textId="77777777" w:rsidR="009E35BB" w:rsidRDefault="009E35B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1E0D7" w14:textId="77777777" w:rsidR="0055421B" w:rsidRPr="0055421B" w:rsidRDefault="0055421B" w:rsidP="0055421B">
    <w:pPr>
      <w:tabs>
        <w:tab w:val="left" w:pos="-1440"/>
        <w:tab w:val="left" w:pos="-720"/>
        <w:tab w:val="left" w:pos="0"/>
      </w:tabs>
      <w:spacing w:line="240" w:lineRule="auto"/>
      <w:rPr>
        <w:rFonts w:ascii="Verdana" w:eastAsia="Times New Roman" w:hAnsi="Verdana"/>
        <w:spacing w:val="0"/>
        <w:sz w:val="20"/>
        <w:szCs w:val="22"/>
      </w:rPr>
    </w:pPr>
    <w:r w:rsidRPr="0055421B">
      <w:rPr>
        <w:rFonts w:ascii="Verdana" w:eastAsia="Times New Roman" w:hAnsi="Verdana"/>
        <w:noProof/>
        <w:spacing w:val="0"/>
        <w:sz w:val="20"/>
        <w:szCs w:val="20"/>
      </w:rPr>
      <w:drawing>
        <wp:anchor distT="0" distB="0" distL="114300" distR="114300" simplePos="0" relativeHeight="251658243" behindDoc="0" locked="0" layoutInCell="1" allowOverlap="1" wp14:anchorId="353B5D31" wp14:editId="4172E669">
          <wp:simplePos x="0" y="0"/>
          <wp:positionH relativeFrom="column">
            <wp:posOffset>0</wp:posOffset>
          </wp:positionH>
          <wp:positionV relativeFrom="paragraph">
            <wp:posOffset>-6985</wp:posOffset>
          </wp:positionV>
          <wp:extent cx="1371600" cy="465455"/>
          <wp:effectExtent l="0" t="0" r="0" b="0"/>
          <wp:wrapNone/>
          <wp:docPr id="2" name="Afbeelding 2" descr="logo_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hidden">
                  <a:xfrm>
                    <a:off x="0" y="0"/>
                    <a:ext cx="1371600" cy="465455"/>
                  </a:xfrm>
                  <a:prstGeom prst="rect">
                    <a:avLst/>
                  </a:prstGeom>
                  <a:noFill/>
                </pic:spPr>
              </pic:pic>
            </a:graphicData>
          </a:graphic>
          <wp14:sizeRelH relativeFrom="page">
            <wp14:pctWidth>0</wp14:pctWidth>
          </wp14:sizeRelH>
          <wp14:sizeRelV relativeFrom="page">
            <wp14:pctHeight>0</wp14:pctHeight>
          </wp14:sizeRelV>
        </wp:anchor>
      </w:drawing>
    </w:r>
    <w:r w:rsidRPr="0055421B">
      <w:rPr>
        <w:rFonts w:ascii="Verdana" w:eastAsia="Times New Roman" w:hAnsi="Verdana"/>
        <w:spacing w:val="0"/>
        <w:sz w:val="20"/>
        <w:szCs w:val="20"/>
      </w:rPr>
      <w:tab/>
    </w:r>
    <w:r w:rsidRPr="0055421B">
      <w:rPr>
        <w:rFonts w:ascii="Verdana" w:eastAsia="Times New Roman" w:hAnsi="Verdana"/>
        <w:spacing w:val="0"/>
        <w:sz w:val="20"/>
        <w:szCs w:val="20"/>
      </w:rPr>
      <w:tab/>
    </w:r>
    <w:r w:rsidRPr="0055421B">
      <w:rPr>
        <w:rFonts w:ascii="Verdana" w:eastAsia="Times New Roman" w:hAnsi="Verdana"/>
        <w:spacing w:val="0"/>
        <w:sz w:val="20"/>
        <w:szCs w:val="20"/>
      </w:rPr>
      <w:tab/>
    </w:r>
    <w:r w:rsidRPr="0055421B">
      <w:rPr>
        <w:rFonts w:ascii="Verdana" w:eastAsia="Times New Roman" w:hAnsi="Verdana"/>
        <w:spacing w:val="0"/>
        <w:sz w:val="20"/>
        <w:szCs w:val="20"/>
      </w:rPr>
      <w:tab/>
    </w:r>
    <w:r w:rsidRPr="0055421B">
      <w:rPr>
        <w:rFonts w:ascii="Verdana" w:eastAsia="Times New Roman" w:hAnsi="Verdana"/>
        <w:spacing w:val="0"/>
        <w:sz w:val="20"/>
        <w:szCs w:val="20"/>
      </w:rPr>
      <w:tab/>
    </w:r>
    <w:r w:rsidRPr="0055421B">
      <w:rPr>
        <w:rFonts w:ascii="Verdana" w:eastAsia="Times New Roman" w:hAnsi="Verdana"/>
        <w:spacing w:val="0"/>
        <w:sz w:val="20"/>
        <w:szCs w:val="20"/>
      </w:rPr>
      <w:tab/>
    </w:r>
    <w:r w:rsidRPr="0055421B">
      <w:rPr>
        <w:rFonts w:ascii="Verdana" w:eastAsia="Times New Roman" w:hAnsi="Verdana"/>
        <w:spacing w:val="0"/>
        <w:sz w:val="20"/>
        <w:szCs w:val="20"/>
      </w:rPr>
      <w:tab/>
    </w:r>
    <w:r w:rsidRPr="0055421B">
      <w:rPr>
        <w:rFonts w:ascii="Verdana" w:eastAsia="Times New Roman" w:hAnsi="Verdana"/>
        <w:spacing w:val="0"/>
        <w:sz w:val="20"/>
        <w:szCs w:val="20"/>
      </w:rPr>
      <w:tab/>
    </w:r>
    <w:r w:rsidRPr="0055421B">
      <w:rPr>
        <w:rFonts w:ascii="Verdana" w:eastAsia="Times New Roman" w:hAnsi="Verdana"/>
        <w:spacing w:val="0"/>
        <w:sz w:val="20"/>
        <w:szCs w:val="20"/>
      </w:rPr>
      <w:tab/>
    </w:r>
    <w:r w:rsidRPr="0055421B">
      <w:rPr>
        <w:rFonts w:ascii="Verdana" w:eastAsia="Times New Roman" w:hAnsi="Verdana"/>
        <w:spacing w:val="0"/>
        <w:sz w:val="20"/>
        <w:szCs w:val="20"/>
      </w:rPr>
      <w:tab/>
      <w:t>d</w:t>
    </w:r>
    <w:r w:rsidRPr="0055421B">
      <w:rPr>
        <w:rFonts w:ascii="Verdana" w:eastAsia="Times New Roman" w:hAnsi="Verdana"/>
        <w:spacing w:val="0"/>
        <w:sz w:val="20"/>
        <w:szCs w:val="22"/>
      </w:rPr>
      <w:t xml:space="preserve">ocument nr. </w:t>
    </w:r>
  </w:p>
  <w:p w14:paraId="5C618E2F" w14:textId="5BEF492C" w:rsidR="001531D1" w:rsidRPr="00DB470F" w:rsidRDefault="001531D1" w:rsidP="009E052B">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45C31"/>
    <w:multiLevelType w:val="multilevel"/>
    <w:tmpl w:val="EB34D5F8"/>
    <w:styleLink w:val="OpsommingWestland"/>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abstractNum w:abstractNumId="1" w15:restartNumberingAfterBreak="0">
    <w:nsid w:val="07725514"/>
    <w:multiLevelType w:val="hybridMultilevel"/>
    <w:tmpl w:val="095EA0EE"/>
    <w:lvl w:ilvl="0" w:tplc="36EC53C6">
      <w:start w:val="1"/>
      <w:numFmt w:val="decimal"/>
      <w:lvlText w:val="%1."/>
      <w:lvlJc w:val="left"/>
      <w:pPr>
        <w:ind w:left="360" w:hanging="360"/>
      </w:pPr>
      <w:rPr>
        <w:rFonts w:ascii="Arial" w:eastAsia="Times New Roman" w:hAnsi="Arial" w:cs="Times New Roman"/>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FD1656B"/>
    <w:multiLevelType w:val="multilevel"/>
    <w:tmpl w:val="0C08FF58"/>
    <w:lvl w:ilvl="0">
      <w:start w:val="1"/>
      <w:numFmt w:val="decimal"/>
      <w:pStyle w:val="Agendapunt"/>
      <w:lvlText w:val="%1."/>
      <w:lvlJc w:val="left"/>
      <w:pPr>
        <w:ind w:left="360" w:hanging="360"/>
      </w:pPr>
      <w:rPr>
        <w:rFonts w:hint="default"/>
      </w:rPr>
    </w:lvl>
    <w:lvl w:ilvl="1">
      <w:start w:val="1"/>
      <w:numFmt w:val="decimal"/>
      <w:pStyle w:val="Agendapuntsub"/>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254BAF"/>
    <w:multiLevelType w:val="multilevel"/>
    <w:tmpl w:val="B3929CCE"/>
    <w:styleLink w:val="Stijl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73B68E9"/>
    <w:multiLevelType w:val="hybridMultilevel"/>
    <w:tmpl w:val="92FAEF8A"/>
    <w:lvl w:ilvl="0" w:tplc="88A8219E">
      <w:start w:val="1"/>
      <w:numFmt w:val="lowerLetter"/>
      <w:lvlText w:val="%1."/>
      <w:lvlJc w:val="left"/>
      <w:pPr>
        <w:ind w:left="360" w:hanging="360"/>
      </w:pPr>
      <w:rPr>
        <w:b w:val="0"/>
        <w:bCs w:val="0"/>
      </w:rPr>
    </w:lvl>
    <w:lvl w:ilvl="1" w:tplc="C44898B4" w:tentative="1">
      <w:start w:val="1"/>
      <w:numFmt w:val="lowerLetter"/>
      <w:lvlText w:val="%2."/>
      <w:lvlJc w:val="left"/>
      <w:pPr>
        <w:ind w:left="1080" w:hanging="360"/>
      </w:pPr>
    </w:lvl>
    <w:lvl w:ilvl="2" w:tplc="AF9EB920" w:tentative="1">
      <w:start w:val="1"/>
      <w:numFmt w:val="lowerRoman"/>
      <w:lvlText w:val="%3."/>
      <w:lvlJc w:val="right"/>
      <w:pPr>
        <w:ind w:left="1800" w:hanging="180"/>
      </w:pPr>
    </w:lvl>
    <w:lvl w:ilvl="3" w:tplc="9E50D246" w:tentative="1">
      <w:start w:val="1"/>
      <w:numFmt w:val="decimal"/>
      <w:lvlText w:val="%4."/>
      <w:lvlJc w:val="left"/>
      <w:pPr>
        <w:ind w:left="2520" w:hanging="360"/>
      </w:pPr>
    </w:lvl>
    <w:lvl w:ilvl="4" w:tplc="8256A7B0" w:tentative="1">
      <w:start w:val="1"/>
      <w:numFmt w:val="lowerLetter"/>
      <w:lvlText w:val="%5."/>
      <w:lvlJc w:val="left"/>
      <w:pPr>
        <w:ind w:left="3240" w:hanging="360"/>
      </w:pPr>
    </w:lvl>
    <w:lvl w:ilvl="5" w:tplc="BF50F070" w:tentative="1">
      <w:start w:val="1"/>
      <w:numFmt w:val="lowerRoman"/>
      <w:lvlText w:val="%6."/>
      <w:lvlJc w:val="right"/>
      <w:pPr>
        <w:ind w:left="3960" w:hanging="180"/>
      </w:pPr>
    </w:lvl>
    <w:lvl w:ilvl="6" w:tplc="8A72A14E" w:tentative="1">
      <w:start w:val="1"/>
      <w:numFmt w:val="decimal"/>
      <w:lvlText w:val="%7."/>
      <w:lvlJc w:val="left"/>
      <w:pPr>
        <w:ind w:left="4680" w:hanging="360"/>
      </w:pPr>
    </w:lvl>
    <w:lvl w:ilvl="7" w:tplc="98DA7C20" w:tentative="1">
      <w:start w:val="1"/>
      <w:numFmt w:val="lowerLetter"/>
      <w:lvlText w:val="%8."/>
      <w:lvlJc w:val="left"/>
      <w:pPr>
        <w:ind w:left="5400" w:hanging="360"/>
      </w:pPr>
    </w:lvl>
    <w:lvl w:ilvl="8" w:tplc="51989052" w:tentative="1">
      <w:start w:val="1"/>
      <w:numFmt w:val="lowerRoman"/>
      <w:lvlText w:val="%9."/>
      <w:lvlJc w:val="right"/>
      <w:pPr>
        <w:ind w:left="6120" w:hanging="180"/>
      </w:pPr>
    </w:lvl>
  </w:abstractNum>
  <w:abstractNum w:abstractNumId="5" w15:restartNumberingAfterBreak="0">
    <w:nsid w:val="198C5189"/>
    <w:multiLevelType w:val="hybridMultilevel"/>
    <w:tmpl w:val="9C587518"/>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6" w15:restartNumberingAfterBreak="0">
    <w:nsid w:val="2BEA64E4"/>
    <w:multiLevelType w:val="hybridMultilevel"/>
    <w:tmpl w:val="9AFA10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24425F8"/>
    <w:multiLevelType w:val="hybridMultilevel"/>
    <w:tmpl w:val="425C28C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9DF58B9"/>
    <w:multiLevelType w:val="multilevel"/>
    <w:tmpl w:val="EE8AE5DE"/>
    <w:lvl w:ilvl="0">
      <w:start w:val="3"/>
      <w:numFmt w:val="decimal"/>
      <w:lvlText w:val="%1."/>
      <w:lvlJc w:val="left"/>
      <w:pPr>
        <w:ind w:left="390" w:hanging="390"/>
      </w:pPr>
      <w:rPr>
        <w:rFonts w:hint="default"/>
        <w:b w:val="0"/>
      </w:rPr>
    </w:lvl>
    <w:lvl w:ilvl="1">
      <w:start w:val="3"/>
      <w:numFmt w:val="decimal"/>
      <w:lvlText w:val="%1.%2."/>
      <w:lvlJc w:val="left"/>
      <w:pPr>
        <w:ind w:left="1080" w:hanging="720"/>
      </w:pPr>
      <w:rPr>
        <w:rFonts w:hint="default"/>
        <w:b w:val="0"/>
      </w:rPr>
    </w:lvl>
    <w:lvl w:ilvl="2">
      <w:start w:val="1"/>
      <w:numFmt w:val="decimal"/>
      <w:lvlText w:val="%1.%2.%3."/>
      <w:lvlJc w:val="left"/>
      <w:pPr>
        <w:ind w:left="1800" w:hanging="108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880" w:hanging="1440"/>
      </w:pPr>
      <w:rPr>
        <w:rFonts w:hint="default"/>
        <w:b w:val="0"/>
      </w:rPr>
    </w:lvl>
    <w:lvl w:ilvl="5">
      <w:start w:val="1"/>
      <w:numFmt w:val="decimal"/>
      <w:lvlText w:val="%1.%2.%3.%4.%5.%6."/>
      <w:lvlJc w:val="left"/>
      <w:pPr>
        <w:ind w:left="3600" w:hanging="1800"/>
      </w:pPr>
      <w:rPr>
        <w:rFonts w:hint="default"/>
        <w:b w:val="0"/>
      </w:rPr>
    </w:lvl>
    <w:lvl w:ilvl="6">
      <w:start w:val="1"/>
      <w:numFmt w:val="decimal"/>
      <w:lvlText w:val="%1.%2.%3.%4.%5.%6.%7."/>
      <w:lvlJc w:val="left"/>
      <w:pPr>
        <w:ind w:left="3960" w:hanging="1800"/>
      </w:pPr>
      <w:rPr>
        <w:rFonts w:hint="default"/>
        <w:b w:val="0"/>
      </w:rPr>
    </w:lvl>
    <w:lvl w:ilvl="7">
      <w:start w:val="1"/>
      <w:numFmt w:val="decimal"/>
      <w:lvlText w:val="%1.%2.%3.%4.%5.%6.%7.%8."/>
      <w:lvlJc w:val="left"/>
      <w:pPr>
        <w:ind w:left="4680" w:hanging="2160"/>
      </w:pPr>
      <w:rPr>
        <w:rFonts w:hint="default"/>
        <w:b w:val="0"/>
      </w:rPr>
    </w:lvl>
    <w:lvl w:ilvl="8">
      <w:start w:val="1"/>
      <w:numFmt w:val="decimal"/>
      <w:lvlText w:val="%1.%2.%3.%4.%5.%6.%7.%8.%9."/>
      <w:lvlJc w:val="left"/>
      <w:pPr>
        <w:ind w:left="5400" w:hanging="2520"/>
      </w:pPr>
      <w:rPr>
        <w:rFonts w:hint="default"/>
        <w:b w:val="0"/>
      </w:rPr>
    </w:lvl>
  </w:abstractNum>
  <w:abstractNum w:abstractNumId="9" w15:restartNumberingAfterBreak="0">
    <w:nsid w:val="3C7B0995"/>
    <w:multiLevelType w:val="multilevel"/>
    <w:tmpl w:val="B77803B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460F6441"/>
    <w:multiLevelType w:val="hybridMultilevel"/>
    <w:tmpl w:val="E91ED500"/>
    <w:lvl w:ilvl="0" w:tplc="0E10FDF2">
      <w:start w:val="1"/>
      <w:numFmt w:val="bullet"/>
      <w:pStyle w:val="Lijstopsomteken"/>
      <w:lvlText w:val=""/>
      <w:lvlJc w:val="left"/>
      <w:pPr>
        <w:tabs>
          <w:tab w:val="num" w:pos="720"/>
        </w:tabs>
        <w:ind w:left="720" w:hanging="360"/>
      </w:pPr>
      <w:rPr>
        <w:rFonts w:ascii="Symbol" w:hAnsi="Symbol" w:hint="default"/>
      </w:rPr>
    </w:lvl>
    <w:lvl w:ilvl="1" w:tplc="C86C7C34">
      <w:start w:val="1"/>
      <w:numFmt w:val="bullet"/>
      <w:lvlText w:val="o"/>
      <w:lvlJc w:val="left"/>
      <w:pPr>
        <w:tabs>
          <w:tab w:val="num" w:pos="1440"/>
        </w:tabs>
        <w:ind w:left="1440" w:hanging="360"/>
      </w:pPr>
      <w:rPr>
        <w:rFonts w:ascii="Courier New" w:hAnsi="Courier New" w:hint="default"/>
      </w:rPr>
    </w:lvl>
    <w:lvl w:ilvl="2" w:tplc="4C4C62EA" w:tentative="1">
      <w:start w:val="1"/>
      <w:numFmt w:val="bullet"/>
      <w:lvlText w:val=""/>
      <w:lvlJc w:val="left"/>
      <w:pPr>
        <w:tabs>
          <w:tab w:val="num" w:pos="2160"/>
        </w:tabs>
        <w:ind w:left="2160" w:hanging="360"/>
      </w:pPr>
      <w:rPr>
        <w:rFonts w:ascii="Wingdings" w:hAnsi="Wingdings" w:hint="default"/>
      </w:rPr>
    </w:lvl>
    <w:lvl w:ilvl="3" w:tplc="0600AAFC" w:tentative="1">
      <w:start w:val="1"/>
      <w:numFmt w:val="bullet"/>
      <w:lvlText w:val=""/>
      <w:lvlJc w:val="left"/>
      <w:pPr>
        <w:tabs>
          <w:tab w:val="num" w:pos="2880"/>
        </w:tabs>
        <w:ind w:left="2880" w:hanging="360"/>
      </w:pPr>
      <w:rPr>
        <w:rFonts w:ascii="Symbol" w:hAnsi="Symbol" w:hint="default"/>
      </w:rPr>
    </w:lvl>
    <w:lvl w:ilvl="4" w:tplc="1B08859C" w:tentative="1">
      <w:start w:val="1"/>
      <w:numFmt w:val="bullet"/>
      <w:lvlText w:val="o"/>
      <w:lvlJc w:val="left"/>
      <w:pPr>
        <w:tabs>
          <w:tab w:val="num" w:pos="3600"/>
        </w:tabs>
        <w:ind w:left="3600" w:hanging="360"/>
      </w:pPr>
      <w:rPr>
        <w:rFonts w:ascii="Courier New" w:hAnsi="Courier New" w:hint="default"/>
      </w:rPr>
    </w:lvl>
    <w:lvl w:ilvl="5" w:tplc="539277C8" w:tentative="1">
      <w:start w:val="1"/>
      <w:numFmt w:val="bullet"/>
      <w:lvlText w:val=""/>
      <w:lvlJc w:val="left"/>
      <w:pPr>
        <w:tabs>
          <w:tab w:val="num" w:pos="4320"/>
        </w:tabs>
        <w:ind w:left="4320" w:hanging="360"/>
      </w:pPr>
      <w:rPr>
        <w:rFonts w:ascii="Wingdings" w:hAnsi="Wingdings" w:hint="default"/>
      </w:rPr>
    </w:lvl>
    <w:lvl w:ilvl="6" w:tplc="B8FC2322" w:tentative="1">
      <w:start w:val="1"/>
      <w:numFmt w:val="bullet"/>
      <w:lvlText w:val=""/>
      <w:lvlJc w:val="left"/>
      <w:pPr>
        <w:tabs>
          <w:tab w:val="num" w:pos="5040"/>
        </w:tabs>
        <w:ind w:left="5040" w:hanging="360"/>
      </w:pPr>
      <w:rPr>
        <w:rFonts w:ascii="Symbol" w:hAnsi="Symbol" w:hint="default"/>
      </w:rPr>
    </w:lvl>
    <w:lvl w:ilvl="7" w:tplc="15AA769A" w:tentative="1">
      <w:start w:val="1"/>
      <w:numFmt w:val="bullet"/>
      <w:lvlText w:val="o"/>
      <w:lvlJc w:val="left"/>
      <w:pPr>
        <w:tabs>
          <w:tab w:val="num" w:pos="5760"/>
        </w:tabs>
        <w:ind w:left="5760" w:hanging="360"/>
      </w:pPr>
      <w:rPr>
        <w:rFonts w:ascii="Courier New" w:hAnsi="Courier New" w:hint="default"/>
      </w:rPr>
    </w:lvl>
    <w:lvl w:ilvl="8" w:tplc="673854B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D1526C"/>
    <w:multiLevelType w:val="hybridMultilevel"/>
    <w:tmpl w:val="5BCC129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BC1652F"/>
    <w:multiLevelType w:val="multilevel"/>
    <w:tmpl w:val="B77803B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D7D71CB"/>
    <w:multiLevelType w:val="hybridMultilevel"/>
    <w:tmpl w:val="9AFA104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E37594E"/>
    <w:multiLevelType w:val="multilevel"/>
    <w:tmpl w:val="93BC3A5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3616B1E"/>
    <w:multiLevelType w:val="multilevel"/>
    <w:tmpl w:val="B3929CCE"/>
    <w:numStyleLink w:val="Stijl2"/>
  </w:abstractNum>
  <w:abstractNum w:abstractNumId="16" w15:restartNumberingAfterBreak="0">
    <w:nsid w:val="53DB3DE1"/>
    <w:multiLevelType w:val="hybridMultilevel"/>
    <w:tmpl w:val="73A605CA"/>
    <w:lvl w:ilvl="0" w:tplc="771E3408">
      <w:start w:val="1"/>
      <w:numFmt w:val="decimal"/>
      <w:lvlText w:val="%1."/>
      <w:lvlJc w:val="left"/>
      <w:pPr>
        <w:ind w:left="720" w:hanging="360"/>
      </w:pPr>
      <w:rPr>
        <w:rFonts w:cs="Arial"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6D61B53"/>
    <w:multiLevelType w:val="multilevel"/>
    <w:tmpl w:val="F2E4C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B304FD"/>
    <w:multiLevelType w:val="multilevel"/>
    <w:tmpl w:val="07AA6B04"/>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99C0896"/>
    <w:multiLevelType w:val="hybridMultilevel"/>
    <w:tmpl w:val="1CC03318"/>
    <w:lvl w:ilvl="0" w:tplc="B17082D8">
      <w:start w:val="1"/>
      <w:numFmt w:val="decimal"/>
      <w:pStyle w:val="Artikelstijl"/>
      <w:lvlText w:val="Artikel  %1"/>
      <w:lvlJc w:val="left"/>
      <w:pPr>
        <w:ind w:left="720" w:hanging="360"/>
      </w:pPr>
      <w:rPr>
        <w:rFonts w:hint="default"/>
        <w:b/>
        <w:i w:val="0"/>
      </w:rPr>
    </w:lvl>
    <w:lvl w:ilvl="1" w:tplc="1110E7D4" w:tentative="1">
      <w:start w:val="1"/>
      <w:numFmt w:val="lowerLetter"/>
      <w:lvlText w:val="%2."/>
      <w:lvlJc w:val="left"/>
      <w:pPr>
        <w:ind w:left="1440" w:hanging="360"/>
      </w:pPr>
    </w:lvl>
    <w:lvl w:ilvl="2" w:tplc="56FC590C" w:tentative="1">
      <w:start w:val="1"/>
      <w:numFmt w:val="lowerRoman"/>
      <w:lvlText w:val="%3."/>
      <w:lvlJc w:val="right"/>
      <w:pPr>
        <w:ind w:left="2160" w:hanging="180"/>
      </w:pPr>
    </w:lvl>
    <w:lvl w:ilvl="3" w:tplc="89E6A08C" w:tentative="1">
      <w:start w:val="1"/>
      <w:numFmt w:val="decimal"/>
      <w:lvlText w:val="%4."/>
      <w:lvlJc w:val="left"/>
      <w:pPr>
        <w:ind w:left="2880" w:hanging="360"/>
      </w:pPr>
    </w:lvl>
    <w:lvl w:ilvl="4" w:tplc="984885E2" w:tentative="1">
      <w:start w:val="1"/>
      <w:numFmt w:val="lowerLetter"/>
      <w:lvlText w:val="%5."/>
      <w:lvlJc w:val="left"/>
      <w:pPr>
        <w:ind w:left="3600" w:hanging="360"/>
      </w:pPr>
    </w:lvl>
    <w:lvl w:ilvl="5" w:tplc="CF184DDE" w:tentative="1">
      <w:start w:val="1"/>
      <w:numFmt w:val="lowerRoman"/>
      <w:lvlText w:val="%6."/>
      <w:lvlJc w:val="right"/>
      <w:pPr>
        <w:ind w:left="4320" w:hanging="180"/>
      </w:pPr>
    </w:lvl>
    <w:lvl w:ilvl="6" w:tplc="A4967870" w:tentative="1">
      <w:start w:val="1"/>
      <w:numFmt w:val="decimal"/>
      <w:lvlText w:val="%7."/>
      <w:lvlJc w:val="left"/>
      <w:pPr>
        <w:ind w:left="5040" w:hanging="360"/>
      </w:pPr>
    </w:lvl>
    <w:lvl w:ilvl="7" w:tplc="D9E6DABC" w:tentative="1">
      <w:start w:val="1"/>
      <w:numFmt w:val="lowerLetter"/>
      <w:lvlText w:val="%8."/>
      <w:lvlJc w:val="left"/>
      <w:pPr>
        <w:ind w:left="5760" w:hanging="360"/>
      </w:pPr>
    </w:lvl>
    <w:lvl w:ilvl="8" w:tplc="17543E5E" w:tentative="1">
      <w:start w:val="1"/>
      <w:numFmt w:val="lowerRoman"/>
      <w:lvlText w:val="%9."/>
      <w:lvlJc w:val="right"/>
      <w:pPr>
        <w:ind w:left="6480" w:hanging="180"/>
      </w:pPr>
    </w:lvl>
  </w:abstractNum>
  <w:abstractNum w:abstractNumId="20" w15:restartNumberingAfterBreak="0">
    <w:nsid w:val="5D6E0B46"/>
    <w:multiLevelType w:val="multilevel"/>
    <w:tmpl w:val="334AF128"/>
    <w:lvl w:ilvl="0">
      <w:start w:val="1"/>
      <w:numFmt w:val="decimal"/>
      <w:pStyle w:val="Kop1"/>
      <w:lvlText w:val="%1."/>
      <w:lvlJc w:val="left"/>
      <w:pPr>
        <w:tabs>
          <w:tab w:val="num" w:pos="851"/>
        </w:tabs>
        <w:ind w:left="851" w:hanging="851"/>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pStyle w:val="Kop4"/>
      <w:lvlText w:val="%1.%2.%3.%4"/>
      <w:lvlJc w:val="left"/>
      <w:pPr>
        <w:tabs>
          <w:tab w:val="num" w:pos="851"/>
        </w:tabs>
        <w:ind w:left="851" w:hanging="851"/>
      </w:pPr>
      <w:rPr>
        <w:rFonts w:hint="default"/>
      </w:rPr>
    </w:lvl>
    <w:lvl w:ilvl="4">
      <w:start w:val="1"/>
      <w:numFmt w:val="decimal"/>
      <w:pStyle w:val="Kop5"/>
      <w:lvlText w:val="%1.%2.%3.%4.%5"/>
      <w:lvlJc w:val="left"/>
      <w:pPr>
        <w:tabs>
          <w:tab w:val="num" w:pos="1077"/>
        </w:tabs>
        <w:ind w:left="1077" w:hanging="1077"/>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21" w15:restartNumberingAfterBreak="0">
    <w:nsid w:val="5E77507F"/>
    <w:multiLevelType w:val="hybridMultilevel"/>
    <w:tmpl w:val="84A06F0C"/>
    <w:lvl w:ilvl="0" w:tplc="0413000F">
      <w:start w:val="1"/>
      <w:numFmt w:val="decimal"/>
      <w:lvlText w:val="%1."/>
      <w:lvlJc w:val="left"/>
      <w:pPr>
        <w:ind w:left="720" w:hanging="360"/>
      </w:pPr>
    </w:lvl>
    <w:lvl w:ilvl="1" w:tplc="4B78CFA8" w:tentative="1">
      <w:start w:val="1"/>
      <w:numFmt w:val="lowerLetter"/>
      <w:lvlText w:val="%2."/>
      <w:lvlJc w:val="left"/>
      <w:pPr>
        <w:ind w:left="1440" w:hanging="360"/>
      </w:pPr>
    </w:lvl>
    <w:lvl w:ilvl="2" w:tplc="0A2CABE0" w:tentative="1">
      <w:start w:val="1"/>
      <w:numFmt w:val="lowerRoman"/>
      <w:lvlText w:val="%3."/>
      <w:lvlJc w:val="right"/>
      <w:pPr>
        <w:ind w:left="2160" w:hanging="180"/>
      </w:pPr>
    </w:lvl>
    <w:lvl w:ilvl="3" w:tplc="2E283424" w:tentative="1">
      <w:start w:val="1"/>
      <w:numFmt w:val="decimal"/>
      <w:lvlText w:val="%4."/>
      <w:lvlJc w:val="left"/>
      <w:pPr>
        <w:ind w:left="2880" w:hanging="360"/>
      </w:pPr>
    </w:lvl>
    <w:lvl w:ilvl="4" w:tplc="AB74288C" w:tentative="1">
      <w:start w:val="1"/>
      <w:numFmt w:val="lowerLetter"/>
      <w:lvlText w:val="%5."/>
      <w:lvlJc w:val="left"/>
      <w:pPr>
        <w:ind w:left="3600" w:hanging="360"/>
      </w:pPr>
    </w:lvl>
    <w:lvl w:ilvl="5" w:tplc="CA1AF99A" w:tentative="1">
      <w:start w:val="1"/>
      <w:numFmt w:val="lowerRoman"/>
      <w:lvlText w:val="%6."/>
      <w:lvlJc w:val="right"/>
      <w:pPr>
        <w:ind w:left="4320" w:hanging="180"/>
      </w:pPr>
    </w:lvl>
    <w:lvl w:ilvl="6" w:tplc="14766B14" w:tentative="1">
      <w:start w:val="1"/>
      <w:numFmt w:val="decimal"/>
      <w:lvlText w:val="%7."/>
      <w:lvlJc w:val="left"/>
      <w:pPr>
        <w:ind w:left="5040" w:hanging="360"/>
      </w:pPr>
    </w:lvl>
    <w:lvl w:ilvl="7" w:tplc="4998D256" w:tentative="1">
      <w:start w:val="1"/>
      <w:numFmt w:val="lowerLetter"/>
      <w:lvlText w:val="%8."/>
      <w:lvlJc w:val="left"/>
      <w:pPr>
        <w:ind w:left="5760" w:hanging="360"/>
      </w:pPr>
    </w:lvl>
    <w:lvl w:ilvl="8" w:tplc="C1D49258" w:tentative="1">
      <w:start w:val="1"/>
      <w:numFmt w:val="lowerRoman"/>
      <w:lvlText w:val="%9."/>
      <w:lvlJc w:val="right"/>
      <w:pPr>
        <w:ind w:left="6480" w:hanging="180"/>
      </w:pPr>
    </w:lvl>
  </w:abstractNum>
  <w:abstractNum w:abstractNumId="22" w15:restartNumberingAfterBreak="0">
    <w:nsid w:val="70E00A5D"/>
    <w:multiLevelType w:val="multilevel"/>
    <w:tmpl w:val="A38A5E1C"/>
    <w:lvl w:ilvl="0">
      <w:start w:val="1"/>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8CB5CE1"/>
    <w:multiLevelType w:val="multilevel"/>
    <w:tmpl w:val="A0322DB6"/>
    <w:lvl w:ilvl="0">
      <w:start w:val="1"/>
      <w:numFmt w:val="decimal"/>
      <w:pStyle w:val="Kop1rapport"/>
      <w:lvlText w:val="%1."/>
      <w:lvlJc w:val="left"/>
      <w:pPr>
        <w:tabs>
          <w:tab w:val="num" w:pos="851"/>
        </w:tabs>
        <w:ind w:left="851" w:hanging="851"/>
      </w:pPr>
      <w:rPr>
        <w:rFonts w:hint="default"/>
      </w:rPr>
    </w:lvl>
    <w:lvl w:ilvl="1">
      <w:start w:val="1"/>
      <w:numFmt w:val="decimal"/>
      <w:pStyle w:val="Kop2rapport"/>
      <w:lvlText w:val="%1.%2."/>
      <w:lvlJc w:val="left"/>
      <w:pPr>
        <w:tabs>
          <w:tab w:val="num" w:pos="851"/>
        </w:tabs>
        <w:ind w:left="851" w:hanging="851"/>
      </w:pPr>
      <w:rPr>
        <w:rFonts w:hint="default"/>
      </w:rPr>
    </w:lvl>
    <w:lvl w:ilvl="2">
      <w:start w:val="1"/>
      <w:numFmt w:val="decimal"/>
      <w:pStyle w:val="Kop3rapport"/>
      <w:lvlText w:val="%1.%2.%3."/>
      <w:lvlJc w:val="left"/>
      <w:pPr>
        <w:tabs>
          <w:tab w:val="num" w:pos="851"/>
        </w:tabs>
        <w:ind w:left="851" w:hanging="851"/>
      </w:pPr>
      <w:rPr>
        <w:rFonts w:hint="default"/>
      </w:rPr>
    </w:lvl>
    <w:lvl w:ilvl="3">
      <w:start w:val="1"/>
      <w:numFmt w:val="decimal"/>
      <w:pStyle w:val="Kop4rapport"/>
      <w:lvlText w:val="%1.%2.%3.%4."/>
      <w:lvlJc w:val="left"/>
      <w:pPr>
        <w:tabs>
          <w:tab w:val="num" w:pos="851"/>
        </w:tabs>
        <w:ind w:left="851" w:hanging="851"/>
      </w:pPr>
      <w:rPr>
        <w:rFonts w:hint="default"/>
      </w:rPr>
    </w:lvl>
    <w:lvl w:ilvl="4">
      <w:start w:val="1"/>
      <w:numFmt w:val="decimal"/>
      <w:lvlText w:val="%1.%2.%3.%4.%5."/>
      <w:lvlJc w:val="left"/>
      <w:pPr>
        <w:tabs>
          <w:tab w:val="num" w:pos="1077"/>
        </w:tabs>
        <w:ind w:left="1077" w:hanging="1077"/>
      </w:pPr>
      <w:rPr>
        <w:rFonts w:hint="default"/>
      </w:rPr>
    </w:lvl>
    <w:lvl w:ilvl="5">
      <w:start w:val="1"/>
      <w:numFmt w:val="decimal"/>
      <w:lvlText w:val="%1.%2.%3.%4.%5.%6."/>
      <w:lvlJc w:val="left"/>
      <w:pPr>
        <w:tabs>
          <w:tab w:val="num" w:pos="1077"/>
        </w:tabs>
        <w:ind w:left="1077" w:hanging="1077"/>
      </w:pPr>
      <w:rPr>
        <w:rFonts w:hint="default"/>
      </w:rPr>
    </w:lvl>
    <w:lvl w:ilvl="6">
      <w:start w:val="1"/>
      <w:numFmt w:val="decimal"/>
      <w:lvlText w:val="%1.%2.%3.%4.%5.%6.%7."/>
      <w:lvlJc w:val="left"/>
      <w:pPr>
        <w:tabs>
          <w:tab w:val="num" w:pos="1077"/>
        </w:tabs>
        <w:ind w:left="1077" w:hanging="1077"/>
      </w:pPr>
      <w:rPr>
        <w:rFonts w:hint="default"/>
      </w:rPr>
    </w:lvl>
    <w:lvl w:ilvl="7">
      <w:start w:val="1"/>
      <w:numFmt w:val="decimal"/>
      <w:lvlText w:val="%1.%2.%3.%4.%5.%6.%7.%8."/>
      <w:lvlJc w:val="left"/>
      <w:pPr>
        <w:tabs>
          <w:tab w:val="num" w:pos="1077"/>
        </w:tabs>
        <w:ind w:left="1077" w:hanging="1077"/>
      </w:pPr>
      <w:rPr>
        <w:rFonts w:hint="default"/>
      </w:rPr>
    </w:lvl>
    <w:lvl w:ilvl="8">
      <w:start w:val="1"/>
      <w:numFmt w:val="decimal"/>
      <w:lvlText w:val="%1.%2.%3.%4.%5.%6.%7.%8.%9."/>
      <w:lvlJc w:val="left"/>
      <w:pPr>
        <w:tabs>
          <w:tab w:val="num" w:pos="1077"/>
        </w:tabs>
        <w:ind w:left="1077" w:hanging="1077"/>
      </w:pPr>
      <w:rPr>
        <w:rFonts w:hint="default"/>
      </w:rPr>
    </w:lvl>
  </w:abstractNum>
  <w:abstractNum w:abstractNumId="24" w15:restartNumberingAfterBreak="0">
    <w:nsid w:val="7B3F681D"/>
    <w:multiLevelType w:val="hybridMultilevel"/>
    <w:tmpl w:val="B762AFEE"/>
    <w:lvl w:ilvl="0" w:tplc="46D0144A">
      <w:start w:val="1"/>
      <w:numFmt w:val="bullet"/>
      <w:lvlText w:val=""/>
      <w:lvlJc w:val="left"/>
      <w:pPr>
        <w:ind w:left="360" w:hanging="360"/>
      </w:pPr>
      <w:rPr>
        <w:rFonts w:ascii="Symbol" w:hAnsi="Symbol" w:hint="default"/>
      </w:rPr>
    </w:lvl>
    <w:lvl w:ilvl="1" w:tplc="E1E48952" w:tentative="1">
      <w:start w:val="1"/>
      <w:numFmt w:val="bullet"/>
      <w:lvlText w:val="o"/>
      <w:lvlJc w:val="left"/>
      <w:pPr>
        <w:ind w:left="1080" w:hanging="360"/>
      </w:pPr>
      <w:rPr>
        <w:rFonts w:ascii="Courier New" w:hAnsi="Courier New" w:cs="Courier New" w:hint="default"/>
      </w:rPr>
    </w:lvl>
    <w:lvl w:ilvl="2" w:tplc="9E38790A" w:tentative="1">
      <w:start w:val="1"/>
      <w:numFmt w:val="bullet"/>
      <w:lvlText w:val=""/>
      <w:lvlJc w:val="left"/>
      <w:pPr>
        <w:ind w:left="1800" w:hanging="360"/>
      </w:pPr>
      <w:rPr>
        <w:rFonts w:ascii="Wingdings" w:hAnsi="Wingdings" w:hint="default"/>
      </w:rPr>
    </w:lvl>
    <w:lvl w:ilvl="3" w:tplc="ED70797E" w:tentative="1">
      <w:start w:val="1"/>
      <w:numFmt w:val="bullet"/>
      <w:lvlText w:val=""/>
      <w:lvlJc w:val="left"/>
      <w:pPr>
        <w:ind w:left="2520" w:hanging="360"/>
      </w:pPr>
      <w:rPr>
        <w:rFonts w:ascii="Symbol" w:hAnsi="Symbol" w:hint="default"/>
      </w:rPr>
    </w:lvl>
    <w:lvl w:ilvl="4" w:tplc="3C34FCFC" w:tentative="1">
      <w:start w:val="1"/>
      <w:numFmt w:val="bullet"/>
      <w:lvlText w:val="o"/>
      <w:lvlJc w:val="left"/>
      <w:pPr>
        <w:ind w:left="3240" w:hanging="360"/>
      </w:pPr>
      <w:rPr>
        <w:rFonts w:ascii="Courier New" w:hAnsi="Courier New" w:cs="Courier New" w:hint="default"/>
      </w:rPr>
    </w:lvl>
    <w:lvl w:ilvl="5" w:tplc="1B84F956" w:tentative="1">
      <w:start w:val="1"/>
      <w:numFmt w:val="bullet"/>
      <w:lvlText w:val=""/>
      <w:lvlJc w:val="left"/>
      <w:pPr>
        <w:ind w:left="3960" w:hanging="360"/>
      </w:pPr>
      <w:rPr>
        <w:rFonts w:ascii="Wingdings" w:hAnsi="Wingdings" w:hint="default"/>
      </w:rPr>
    </w:lvl>
    <w:lvl w:ilvl="6" w:tplc="E2A20BF6" w:tentative="1">
      <w:start w:val="1"/>
      <w:numFmt w:val="bullet"/>
      <w:lvlText w:val=""/>
      <w:lvlJc w:val="left"/>
      <w:pPr>
        <w:ind w:left="4680" w:hanging="360"/>
      </w:pPr>
      <w:rPr>
        <w:rFonts w:ascii="Symbol" w:hAnsi="Symbol" w:hint="default"/>
      </w:rPr>
    </w:lvl>
    <w:lvl w:ilvl="7" w:tplc="3FE6D292" w:tentative="1">
      <w:start w:val="1"/>
      <w:numFmt w:val="bullet"/>
      <w:lvlText w:val="o"/>
      <w:lvlJc w:val="left"/>
      <w:pPr>
        <w:ind w:left="5400" w:hanging="360"/>
      </w:pPr>
      <w:rPr>
        <w:rFonts w:ascii="Courier New" w:hAnsi="Courier New" w:cs="Courier New" w:hint="default"/>
      </w:rPr>
    </w:lvl>
    <w:lvl w:ilvl="8" w:tplc="D1B24190" w:tentative="1">
      <w:start w:val="1"/>
      <w:numFmt w:val="bullet"/>
      <w:lvlText w:val=""/>
      <w:lvlJc w:val="left"/>
      <w:pPr>
        <w:ind w:left="6120" w:hanging="360"/>
      </w:pPr>
      <w:rPr>
        <w:rFonts w:ascii="Wingdings" w:hAnsi="Wingdings" w:hint="default"/>
      </w:rPr>
    </w:lvl>
  </w:abstractNum>
  <w:num w:numId="1" w16cid:durableId="1966348826">
    <w:abstractNumId w:val="2"/>
  </w:num>
  <w:num w:numId="2" w16cid:durableId="1013531682">
    <w:abstractNumId w:val="19"/>
  </w:num>
  <w:num w:numId="3" w16cid:durableId="1126847443">
    <w:abstractNumId w:val="23"/>
  </w:num>
  <w:num w:numId="4" w16cid:durableId="1367364759">
    <w:abstractNumId w:val="20"/>
  </w:num>
  <w:num w:numId="5" w16cid:durableId="1595894625">
    <w:abstractNumId w:val="0"/>
  </w:num>
  <w:num w:numId="6" w16cid:durableId="1953902593">
    <w:abstractNumId w:val="2"/>
  </w:num>
  <w:num w:numId="7" w16cid:durableId="236676039">
    <w:abstractNumId w:val="19"/>
  </w:num>
  <w:num w:numId="8" w16cid:durableId="378827102">
    <w:abstractNumId w:val="20"/>
  </w:num>
  <w:num w:numId="9" w16cid:durableId="1342513357">
    <w:abstractNumId w:val="23"/>
  </w:num>
  <w:num w:numId="10" w16cid:durableId="1750150151">
    <w:abstractNumId w:val="0"/>
  </w:num>
  <w:num w:numId="11" w16cid:durableId="1537884040">
    <w:abstractNumId w:val="10"/>
  </w:num>
  <w:num w:numId="12" w16cid:durableId="2100516831">
    <w:abstractNumId w:val="24"/>
  </w:num>
  <w:num w:numId="13" w16cid:durableId="1668901816">
    <w:abstractNumId w:val="4"/>
  </w:num>
  <w:num w:numId="14" w16cid:durableId="1736002099">
    <w:abstractNumId w:val="21"/>
  </w:num>
  <w:num w:numId="15" w16cid:durableId="1941133748">
    <w:abstractNumId w:val="13"/>
  </w:num>
  <w:num w:numId="16" w16cid:durableId="1446457604">
    <w:abstractNumId w:val="15"/>
    <w:lvlOverride w:ilvl="0">
      <w:lvl w:ilvl="0">
        <w:start w:val="1"/>
        <w:numFmt w:val="decimal"/>
        <w:lvlText w:val="%1"/>
        <w:lvlJc w:val="left"/>
        <w:pPr>
          <w:ind w:left="360" w:hanging="360"/>
        </w:pPr>
        <w:rPr>
          <w:rFonts w:hint="default"/>
          <w:b/>
          <w:bCs/>
        </w:rPr>
      </w:lvl>
    </w:lvlOverride>
    <w:lvlOverride w:ilvl="1">
      <w:lvl w:ilvl="1">
        <w:start w:val="1"/>
        <w:numFmt w:val="decimal"/>
        <w:lvlText w:val="%1.%2"/>
        <w:lvlJc w:val="left"/>
        <w:pPr>
          <w:ind w:left="360" w:hanging="360"/>
        </w:pPr>
        <w:rPr>
          <w:rFonts w:hint="default"/>
          <w:b w:val="0"/>
          <w:bCs w:val="0"/>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720" w:hanging="72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080" w:hanging="108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17" w16cid:durableId="1410616085">
    <w:abstractNumId w:val="3"/>
  </w:num>
  <w:num w:numId="18" w16cid:durableId="772625619">
    <w:abstractNumId w:val="22"/>
  </w:num>
  <w:num w:numId="19" w16cid:durableId="984966454">
    <w:abstractNumId w:val="18"/>
  </w:num>
  <w:num w:numId="20" w16cid:durableId="1996687849">
    <w:abstractNumId w:val="15"/>
    <w:lvlOverride w:ilvl="0">
      <w:lvl w:ilvl="0">
        <w:start w:val="1"/>
        <w:numFmt w:val="decimal"/>
        <w:lvlText w:val="%1"/>
        <w:lvlJc w:val="left"/>
        <w:pPr>
          <w:ind w:left="7022" w:hanging="360"/>
        </w:pPr>
        <w:rPr>
          <w:rFonts w:hint="default"/>
          <w:b/>
          <w:bCs/>
          <w:sz w:val="24"/>
          <w:szCs w:val="24"/>
        </w:rPr>
      </w:lvl>
    </w:lvlOverride>
    <w:lvlOverride w:ilvl="1">
      <w:lvl w:ilvl="1">
        <w:start w:val="1"/>
        <w:numFmt w:val="decimal"/>
        <w:lvlText w:val="%1.%2"/>
        <w:lvlJc w:val="left"/>
        <w:pPr>
          <w:ind w:left="360" w:hanging="360"/>
        </w:pPr>
        <w:rPr>
          <w:rFonts w:asciiTheme="minorHAnsi" w:hAnsiTheme="minorHAnsi" w:cstheme="minorHAnsi" w:hint="default"/>
          <w:b w:val="0"/>
          <w:bCs w:val="0"/>
          <w:sz w:val="20"/>
          <w:szCs w:val="20"/>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720" w:hanging="72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080" w:hanging="108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21" w16cid:durableId="1808670522">
    <w:abstractNumId w:val="17"/>
  </w:num>
  <w:num w:numId="22" w16cid:durableId="1040087539">
    <w:abstractNumId w:val="6"/>
  </w:num>
  <w:num w:numId="23" w16cid:durableId="21149399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302576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6027738">
    <w:abstractNumId w:val="11"/>
  </w:num>
  <w:num w:numId="26" w16cid:durableId="1444887650">
    <w:abstractNumId w:val="16"/>
  </w:num>
  <w:num w:numId="27" w16cid:durableId="1159154588">
    <w:abstractNumId w:val="1"/>
  </w:num>
  <w:num w:numId="28" w16cid:durableId="454639660">
    <w:abstractNumId w:val="7"/>
  </w:num>
  <w:num w:numId="29" w16cid:durableId="1009063830">
    <w:abstractNumId w:val="14"/>
  </w:num>
  <w:num w:numId="30" w16cid:durableId="369574777">
    <w:abstractNumId w:val="12"/>
  </w:num>
  <w:num w:numId="31" w16cid:durableId="1258372308">
    <w:abstractNumId w:val="9"/>
  </w:num>
  <w:num w:numId="32" w16cid:durableId="121660839">
    <w:abstractNumId w:val="8"/>
  </w:num>
  <w:num w:numId="33" w16cid:durableId="194526337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autoHyphenation/>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9D"/>
    <w:rsid w:val="00001F72"/>
    <w:rsid w:val="00002607"/>
    <w:rsid w:val="00004FDC"/>
    <w:rsid w:val="00005850"/>
    <w:rsid w:val="00010DE1"/>
    <w:rsid w:val="000133B7"/>
    <w:rsid w:val="00015BBC"/>
    <w:rsid w:val="00021C0D"/>
    <w:rsid w:val="00032D2F"/>
    <w:rsid w:val="000354B2"/>
    <w:rsid w:val="000359FF"/>
    <w:rsid w:val="00052AAA"/>
    <w:rsid w:val="00052ACB"/>
    <w:rsid w:val="00052D18"/>
    <w:rsid w:val="0006033C"/>
    <w:rsid w:val="00067798"/>
    <w:rsid w:val="00071DB1"/>
    <w:rsid w:val="00072020"/>
    <w:rsid w:val="00091D98"/>
    <w:rsid w:val="00092511"/>
    <w:rsid w:val="000960B6"/>
    <w:rsid w:val="0009713A"/>
    <w:rsid w:val="000971F9"/>
    <w:rsid w:val="000A3043"/>
    <w:rsid w:val="000A30F2"/>
    <w:rsid w:val="000A746D"/>
    <w:rsid w:val="000B2FE2"/>
    <w:rsid w:val="000B489C"/>
    <w:rsid w:val="000C1821"/>
    <w:rsid w:val="000D30C9"/>
    <w:rsid w:val="000E51F8"/>
    <w:rsid w:val="000E76A5"/>
    <w:rsid w:val="000F1B58"/>
    <w:rsid w:val="00102D3C"/>
    <w:rsid w:val="001033D0"/>
    <w:rsid w:val="00103F35"/>
    <w:rsid w:val="00126A00"/>
    <w:rsid w:val="001279A5"/>
    <w:rsid w:val="00131B26"/>
    <w:rsid w:val="00132F7E"/>
    <w:rsid w:val="001344EA"/>
    <w:rsid w:val="001531D1"/>
    <w:rsid w:val="00154B33"/>
    <w:rsid w:val="00157330"/>
    <w:rsid w:val="001603FB"/>
    <w:rsid w:val="00160AD9"/>
    <w:rsid w:val="001613A7"/>
    <w:rsid w:val="001660D7"/>
    <w:rsid w:val="0016733B"/>
    <w:rsid w:val="0017503F"/>
    <w:rsid w:val="0017655F"/>
    <w:rsid w:val="001779F1"/>
    <w:rsid w:val="00182877"/>
    <w:rsid w:val="00187884"/>
    <w:rsid w:val="00187FDF"/>
    <w:rsid w:val="00196525"/>
    <w:rsid w:val="001A6DCD"/>
    <w:rsid w:val="001A7067"/>
    <w:rsid w:val="001A78D3"/>
    <w:rsid w:val="001B386C"/>
    <w:rsid w:val="001C4245"/>
    <w:rsid w:val="001C4823"/>
    <w:rsid w:val="001C5956"/>
    <w:rsid w:val="001C7C30"/>
    <w:rsid w:val="001E4801"/>
    <w:rsid w:val="001F419C"/>
    <w:rsid w:val="001F66F8"/>
    <w:rsid w:val="001F7A4D"/>
    <w:rsid w:val="001F7BA2"/>
    <w:rsid w:val="00202C09"/>
    <w:rsid w:val="002042BF"/>
    <w:rsid w:val="00206629"/>
    <w:rsid w:val="002142E5"/>
    <w:rsid w:val="00220CE1"/>
    <w:rsid w:val="00221FB8"/>
    <w:rsid w:val="00224AD0"/>
    <w:rsid w:val="00226B0F"/>
    <w:rsid w:val="00230237"/>
    <w:rsid w:val="00230F10"/>
    <w:rsid w:val="00244B0D"/>
    <w:rsid w:val="00245221"/>
    <w:rsid w:val="00245572"/>
    <w:rsid w:val="00245F2C"/>
    <w:rsid w:val="002470D8"/>
    <w:rsid w:val="0025416E"/>
    <w:rsid w:val="00255C4F"/>
    <w:rsid w:val="002575A1"/>
    <w:rsid w:val="002650E7"/>
    <w:rsid w:val="0027305D"/>
    <w:rsid w:val="0027551E"/>
    <w:rsid w:val="0027585C"/>
    <w:rsid w:val="00276440"/>
    <w:rsid w:val="00276B88"/>
    <w:rsid w:val="002805D8"/>
    <w:rsid w:val="0029142D"/>
    <w:rsid w:val="002940D0"/>
    <w:rsid w:val="00294EA4"/>
    <w:rsid w:val="00294EB2"/>
    <w:rsid w:val="00296445"/>
    <w:rsid w:val="002A0128"/>
    <w:rsid w:val="002A524D"/>
    <w:rsid w:val="002A61D5"/>
    <w:rsid w:val="002B1924"/>
    <w:rsid w:val="002B3BD4"/>
    <w:rsid w:val="002B3C90"/>
    <w:rsid w:val="002B4AF3"/>
    <w:rsid w:val="002B60A3"/>
    <w:rsid w:val="002C0B76"/>
    <w:rsid w:val="002C369B"/>
    <w:rsid w:val="002C4F08"/>
    <w:rsid w:val="002D0A96"/>
    <w:rsid w:val="002D1432"/>
    <w:rsid w:val="002D55AD"/>
    <w:rsid w:val="002E629B"/>
    <w:rsid w:val="002F2E1D"/>
    <w:rsid w:val="002F59AC"/>
    <w:rsid w:val="002F6DFF"/>
    <w:rsid w:val="00303001"/>
    <w:rsid w:val="00311A2B"/>
    <w:rsid w:val="00313C47"/>
    <w:rsid w:val="00315ED9"/>
    <w:rsid w:val="00317451"/>
    <w:rsid w:val="003212BB"/>
    <w:rsid w:val="003219FB"/>
    <w:rsid w:val="00322921"/>
    <w:rsid w:val="00324C7C"/>
    <w:rsid w:val="00325396"/>
    <w:rsid w:val="00332D59"/>
    <w:rsid w:val="00333B7F"/>
    <w:rsid w:val="00335B0C"/>
    <w:rsid w:val="00336E77"/>
    <w:rsid w:val="00351A10"/>
    <w:rsid w:val="00354E69"/>
    <w:rsid w:val="00355E0F"/>
    <w:rsid w:val="00356516"/>
    <w:rsid w:val="00356787"/>
    <w:rsid w:val="00363906"/>
    <w:rsid w:val="00364C95"/>
    <w:rsid w:val="00367F8B"/>
    <w:rsid w:val="00375DD5"/>
    <w:rsid w:val="00377F98"/>
    <w:rsid w:val="003869AA"/>
    <w:rsid w:val="003872AD"/>
    <w:rsid w:val="00387BAA"/>
    <w:rsid w:val="003A5F30"/>
    <w:rsid w:val="003B089F"/>
    <w:rsid w:val="003C697D"/>
    <w:rsid w:val="003F0387"/>
    <w:rsid w:val="003F0F33"/>
    <w:rsid w:val="003F41D8"/>
    <w:rsid w:val="003F6DA5"/>
    <w:rsid w:val="004019CB"/>
    <w:rsid w:val="0040461F"/>
    <w:rsid w:val="00405C98"/>
    <w:rsid w:val="004062D0"/>
    <w:rsid w:val="00412D82"/>
    <w:rsid w:val="004213DE"/>
    <w:rsid w:val="0042473D"/>
    <w:rsid w:val="004258DC"/>
    <w:rsid w:val="00430764"/>
    <w:rsid w:val="00432827"/>
    <w:rsid w:val="00432A8C"/>
    <w:rsid w:val="00433EEF"/>
    <w:rsid w:val="0043724F"/>
    <w:rsid w:val="00445B62"/>
    <w:rsid w:val="004466B1"/>
    <w:rsid w:val="00461B58"/>
    <w:rsid w:val="00471278"/>
    <w:rsid w:val="00475E1F"/>
    <w:rsid w:val="0048082F"/>
    <w:rsid w:val="00480AA5"/>
    <w:rsid w:val="00482A86"/>
    <w:rsid w:val="0049114B"/>
    <w:rsid w:val="0049404D"/>
    <w:rsid w:val="004961FB"/>
    <w:rsid w:val="00496C4A"/>
    <w:rsid w:val="004A283D"/>
    <w:rsid w:val="004A2907"/>
    <w:rsid w:val="004B4AB8"/>
    <w:rsid w:val="004C0835"/>
    <w:rsid w:val="004C1AD2"/>
    <w:rsid w:val="004C3A87"/>
    <w:rsid w:val="004C4DE0"/>
    <w:rsid w:val="004C6A4E"/>
    <w:rsid w:val="004D192F"/>
    <w:rsid w:val="004D694F"/>
    <w:rsid w:val="004E06BB"/>
    <w:rsid w:val="004E12CA"/>
    <w:rsid w:val="004E1C76"/>
    <w:rsid w:val="004F0F25"/>
    <w:rsid w:val="004F1124"/>
    <w:rsid w:val="00502EB8"/>
    <w:rsid w:val="005063D0"/>
    <w:rsid w:val="005065F6"/>
    <w:rsid w:val="00506F2E"/>
    <w:rsid w:val="00511D40"/>
    <w:rsid w:val="00531B55"/>
    <w:rsid w:val="005322D9"/>
    <w:rsid w:val="00532F23"/>
    <w:rsid w:val="00537641"/>
    <w:rsid w:val="00541A98"/>
    <w:rsid w:val="00543826"/>
    <w:rsid w:val="00546809"/>
    <w:rsid w:val="00551246"/>
    <w:rsid w:val="0055421B"/>
    <w:rsid w:val="0055517C"/>
    <w:rsid w:val="00556812"/>
    <w:rsid w:val="00557A45"/>
    <w:rsid w:val="00563317"/>
    <w:rsid w:val="0056543A"/>
    <w:rsid w:val="005761FF"/>
    <w:rsid w:val="00585345"/>
    <w:rsid w:val="005934FC"/>
    <w:rsid w:val="0059481D"/>
    <w:rsid w:val="00595B24"/>
    <w:rsid w:val="005A2911"/>
    <w:rsid w:val="005A3AC8"/>
    <w:rsid w:val="005A49DC"/>
    <w:rsid w:val="005B0BDB"/>
    <w:rsid w:val="005C1133"/>
    <w:rsid w:val="005C1732"/>
    <w:rsid w:val="005C342D"/>
    <w:rsid w:val="005C64CC"/>
    <w:rsid w:val="005D5A32"/>
    <w:rsid w:val="005E1D5E"/>
    <w:rsid w:val="005E3A33"/>
    <w:rsid w:val="005E5986"/>
    <w:rsid w:val="005E6262"/>
    <w:rsid w:val="00601219"/>
    <w:rsid w:val="00621B1B"/>
    <w:rsid w:val="00622E95"/>
    <w:rsid w:val="00623329"/>
    <w:rsid w:val="00631A70"/>
    <w:rsid w:val="006322F7"/>
    <w:rsid w:val="00645579"/>
    <w:rsid w:val="0064607B"/>
    <w:rsid w:val="006467C4"/>
    <w:rsid w:val="00646B0E"/>
    <w:rsid w:val="00656F39"/>
    <w:rsid w:val="00660CE6"/>
    <w:rsid w:val="00663E5C"/>
    <w:rsid w:val="00663FB4"/>
    <w:rsid w:val="00674C39"/>
    <w:rsid w:val="00680A67"/>
    <w:rsid w:val="00683469"/>
    <w:rsid w:val="00683609"/>
    <w:rsid w:val="006865F4"/>
    <w:rsid w:val="006918AA"/>
    <w:rsid w:val="00692BE2"/>
    <w:rsid w:val="0069652A"/>
    <w:rsid w:val="006A09E4"/>
    <w:rsid w:val="006A0FF1"/>
    <w:rsid w:val="006B2824"/>
    <w:rsid w:val="006B4D26"/>
    <w:rsid w:val="006B7FC9"/>
    <w:rsid w:val="006C1D2F"/>
    <w:rsid w:val="006C27B1"/>
    <w:rsid w:val="006C721B"/>
    <w:rsid w:val="006C7E62"/>
    <w:rsid w:val="006D35F6"/>
    <w:rsid w:val="006D42E6"/>
    <w:rsid w:val="006E03C8"/>
    <w:rsid w:val="006E066B"/>
    <w:rsid w:val="006E1870"/>
    <w:rsid w:val="006E4DB7"/>
    <w:rsid w:val="006E4E89"/>
    <w:rsid w:val="006F371D"/>
    <w:rsid w:val="006F4CDF"/>
    <w:rsid w:val="007038CD"/>
    <w:rsid w:val="00705205"/>
    <w:rsid w:val="00705F45"/>
    <w:rsid w:val="00713217"/>
    <w:rsid w:val="00716C1E"/>
    <w:rsid w:val="00716EF6"/>
    <w:rsid w:val="00721CBE"/>
    <w:rsid w:val="007252F2"/>
    <w:rsid w:val="00727A47"/>
    <w:rsid w:val="0073631D"/>
    <w:rsid w:val="00740B91"/>
    <w:rsid w:val="00744E6E"/>
    <w:rsid w:val="00746CFA"/>
    <w:rsid w:val="007513F2"/>
    <w:rsid w:val="0075158E"/>
    <w:rsid w:val="00752043"/>
    <w:rsid w:val="0075422B"/>
    <w:rsid w:val="007601A4"/>
    <w:rsid w:val="007633C8"/>
    <w:rsid w:val="00764522"/>
    <w:rsid w:val="0076477E"/>
    <w:rsid w:val="00765C08"/>
    <w:rsid w:val="00766053"/>
    <w:rsid w:val="007848D2"/>
    <w:rsid w:val="007852B4"/>
    <w:rsid w:val="00793B0A"/>
    <w:rsid w:val="007969AA"/>
    <w:rsid w:val="007A0818"/>
    <w:rsid w:val="007B185E"/>
    <w:rsid w:val="007B1871"/>
    <w:rsid w:val="007B36C0"/>
    <w:rsid w:val="007C0ADC"/>
    <w:rsid w:val="007C2376"/>
    <w:rsid w:val="007C474F"/>
    <w:rsid w:val="007D4A44"/>
    <w:rsid w:val="007E5050"/>
    <w:rsid w:val="007F2790"/>
    <w:rsid w:val="00811476"/>
    <w:rsid w:val="00830877"/>
    <w:rsid w:val="0083172C"/>
    <w:rsid w:val="008321A0"/>
    <w:rsid w:val="00834975"/>
    <w:rsid w:val="00835A1C"/>
    <w:rsid w:val="00837CCC"/>
    <w:rsid w:val="00843BDE"/>
    <w:rsid w:val="00850566"/>
    <w:rsid w:val="008514DE"/>
    <w:rsid w:val="00852BAE"/>
    <w:rsid w:val="00854348"/>
    <w:rsid w:val="0085457F"/>
    <w:rsid w:val="00861B84"/>
    <w:rsid w:val="0086230B"/>
    <w:rsid w:val="00876BD8"/>
    <w:rsid w:val="008828FD"/>
    <w:rsid w:val="00884533"/>
    <w:rsid w:val="00890CB4"/>
    <w:rsid w:val="00891C6B"/>
    <w:rsid w:val="008976ED"/>
    <w:rsid w:val="008B01FE"/>
    <w:rsid w:val="008B07A4"/>
    <w:rsid w:val="008B1176"/>
    <w:rsid w:val="008B1968"/>
    <w:rsid w:val="008B447A"/>
    <w:rsid w:val="008B4588"/>
    <w:rsid w:val="008C31A9"/>
    <w:rsid w:val="008D1125"/>
    <w:rsid w:val="008D69A7"/>
    <w:rsid w:val="008F1166"/>
    <w:rsid w:val="008F4D85"/>
    <w:rsid w:val="008F535A"/>
    <w:rsid w:val="0090100F"/>
    <w:rsid w:val="009032DF"/>
    <w:rsid w:val="00905B9B"/>
    <w:rsid w:val="00906617"/>
    <w:rsid w:val="00910663"/>
    <w:rsid w:val="00911364"/>
    <w:rsid w:val="00921679"/>
    <w:rsid w:val="00926AAD"/>
    <w:rsid w:val="009379BE"/>
    <w:rsid w:val="009519BD"/>
    <w:rsid w:val="009534E2"/>
    <w:rsid w:val="00954B92"/>
    <w:rsid w:val="0095522A"/>
    <w:rsid w:val="0095731C"/>
    <w:rsid w:val="00960B74"/>
    <w:rsid w:val="00965F58"/>
    <w:rsid w:val="00966359"/>
    <w:rsid w:val="00970F4E"/>
    <w:rsid w:val="00974C7B"/>
    <w:rsid w:val="009754EF"/>
    <w:rsid w:val="00981C3F"/>
    <w:rsid w:val="00990024"/>
    <w:rsid w:val="00990679"/>
    <w:rsid w:val="00991958"/>
    <w:rsid w:val="009929A9"/>
    <w:rsid w:val="0099624A"/>
    <w:rsid w:val="009A104B"/>
    <w:rsid w:val="009A4B5C"/>
    <w:rsid w:val="009A54F6"/>
    <w:rsid w:val="009A58E8"/>
    <w:rsid w:val="009A6160"/>
    <w:rsid w:val="009B5CF8"/>
    <w:rsid w:val="009C15B6"/>
    <w:rsid w:val="009C6522"/>
    <w:rsid w:val="009D2691"/>
    <w:rsid w:val="009D3E66"/>
    <w:rsid w:val="009D636D"/>
    <w:rsid w:val="009D73D3"/>
    <w:rsid w:val="009E052B"/>
    <w:rsid w:val="009E35BB"/>
    <w:rsid w:val="00A02ACA"/>
    <w:rsid w:val="00A05741"/>
    <w:rsid w:val="00A075E7"/>
    <w:rsid w:val="00A12568"/>
    <w:rsid w:val="00A15E00"/>
    <w:rsid w:val="00A24704"/>
    <w:rsid w:val="00A264F7"/>
    <w:rsid w:val="00A3181B"/>
    <w:rsid w:val="00A33AEF"/>
    <w:rsid w:val="00A33FFB"/>
    <w:rsid w:val="00A3619D"/>
    <w:rsid w:val="00A42648"/>
    <w:rsid w:val="00A45C50"/>
    <w:rsid w:val="00A50D9E"/>
    <w:rsid w:val="00A5272E"/>
    <w:rsid w:val="00A56576"/>
    <w:rsid w:val="00A643AC"/>
    <w:rsid w:val="00A744F6"/>
    <w:rsid w:val="00A836EF"/>
    <w:rsid w:val="00A91E2A"/>
    <w:rsid w:val="00AA319D"/>
    <w:rsid w:val="00AA6F2B"/>
    <w:rsid w:val="00AB760D"/>
    <w:rsid w:val="00AC0728"/>
    <w:rsid w:val="00AC0C6E"/>
    <w:rsid w:val="00AC0CC4"/>
    <w:rsid w:val="00AD0582"/>
    <w:rsid w:val="00AD27A5"/>
    <w:rsid w:val="00AE5D58"/>
    <w:rsid w:val="00AE6DE4"/>
    <w:rsid w:val="00AF3AC1"/>
    <w:rsid w:val="00B03C13"/>
    <w:rsid w:val="00B06F94"/>
    <w:rsid w:val="00B13BCC"/>
    <w:rsid w:val="00B24F14"/>
    <w:rsid w:val="00B26366"/>
    <w:rsid w:val="00B269B3"/>
    <w:rsid w:val="00B26E76"/>
    <w:rsid w:val="00B331DF"/>
    <w:rsid w:val="00B4167F"/>
    <w:rsid w:val="00B45592"/>
    <w:rsid w:val="00B62D18"/>
    <w:rsid w:val="00B81D1A"/>
    <w:rsid w:val="00B921F0"/>
    <w:rsid w:val="00B9651C"/>
    <w:rsid w:val="00B96A57"/>
    <w:rsid w:val="00BA0952"/>
    <w:rsid w:val="00BA3A75"/>
    <w:rsid w:val="00BA6D33"/>
    <w:rsid w:val="00BB459F"/>
    <w:rsid w:val="00BB45BF"/>
    <w:rsid w:val="00BB5F54"/>
    <w:rsid w:val="00BC04BC"/>
    <w:rsid w:val="00BD3640"/>
    <w:rsid w:val="00BE09CC"/>
    <w:rsid w:val="00BE1949"/>
    <w:rsid w:val="00BE3051"/>
    <w:rsid w:val="00BE5A1F"/>
    <w:rsid w:val="00BF34CF"/>
    <w:rsid w:val="00BF4394"/>
    <w:rsid w:val="00BF5EDE"/>
    <w:rsid w:val="00C050EB"/>
    <w:rsid w:val="00C05923"/>
    <w:rsid w:val="00C10415"/>
    <w:rsid w:val="00C107DA"/>
    <w:rsid w:val="00C108DF"/>
    <w:rsid w:val="00C124C1"/>
    <w:rsid w:val="00C15B77"/>
    <w:rsid w:val="00C17B0E"/>
    <w:rsid w:val="00C2554A"/>
    <w:rsid w:val="00C316E5"/>
    <w:rsid w:val="00C373EB"/>
    <w:rsid w:val="00C43E9D"/>
    <w:rsid w:val="00C469BC"/>
    <w:rsid w:val="00C51F9D"/>
    <w:rsid w:val="00C5410D"/>
    <w:rsid w:val="00C5695A"/>
    <w:rsid w:val="00C73A85"/>
    <w:rsid w:val="00C8055B"/>
    <w:rsid w:val="00C82D77"/>
    <w:rsid w:val="00C82F23"/>
    <w:rsid w:val="00C84FDE"/>
    <w:rsid w:val="00C90CFC"/>
    <w:rsid w:val="00C93E93"/>
    <w:rsid w:val="00CA10DC"/>
    <w:rsid w:val="00CA4110"/>
    <w:rsid w:val="00CA77BF"/>
    <w:rsid w:val="00CB3A22"/>
    <w:rsid w:val="00CC1E0B"/>
    <w:rsid w:val="00CD5A5E"/>
    <w:rsid w:val="00CF4D14"/>
    <w:rsid w:val="00D0604B"/>
    <w:rsid w:val="00D0773B"/>
    <w:rsid w:val="00D10A08"/>
    <w:rsid w:val="00D16710"/>
    <w:rsid w:val="00D25893"/>
    <w:rsid w:val="00D27E5C"/>
    <w:rsid w:val="00D30604"/>
    <w:rsid w:val="00D30A1B"/>
    <w:rsid w:val="00D3734E"/>
    <w:rsid w:val="00D4060D"/>
    <w:rsid w:val="00D40903"/>
    <w:rsid w:val="00D419EE"/>
    <w:rsid w:val="00D42BAD"/>
    <w:rsid w:val="00D45C3F"/>
    <w:rsid w:val="00D4750C"/>
    <w:rsid w:val="00D5175F"/>
    <w:rsid w:val="00D54FD0"/>
    <w:rsid w:val="00D550F1"/>
    <w:rsid w:val="00D561A5"/>
    <w:rsid w:val="00D60FD6"/>
    <w:rsid w:val="00D61016"/>
    <w:rsid w:val="00D6306F"/>
    <w:rsid w:val="00D63E83"/>
    <w:rsid w:val="00D716C4"/>
    <w:rsid w:val="00D8118F"/>
    <w:rsid w:val="00D83CCE"/>
    <w:rsid w:val="00D86091"/>
    <w:rsid w:val="00D96CF1"/>
    <w:rsid w:val="00D96E0A"/>
    <w:rsid w:val="00D97FED"/>
    <w:rsid w:val="00DA0F22"/>
    <w:rsid w:val="00DA6150"/>
    <w:rsid w:val="00DB470F"/>
    <w:rsid w:val="00DC1897"/>
    <w:rsid w:val="00DC7451"/>
    <w:rsid w:val="00DD59EF"/>
    <w:rsid w:val="00DE3EE3"/>
    <w:rsid w:val="00DF35C3"/>
    <w:rsid w:val="00DF47F8"/>
    <w:rsid w:val="00E01503"/>
    <w:rsid w:val="00E05823"/>
    <w:rsid w:val="00E06CE2"/>
    <w:rsid w:val="00E12B7F"/>
    <w:rsid w:val="00E16C09"/>
    <w:rsid w:val="00E16D06"/>
    <w:rsid w:val="00E20DE1"/>
    <w:rsid w:val="00E23B46"/>
    <w:rsid w:val="00E33517"/>
    <w:rsid w:val="00E35B2E"/>
    <w:rsid w:val="00E43F71"/>
    <w:rsid w:val="00E47CCB"/>
    <w:rsid w:val="00E56E9B"/>
    <w:rsid w:val="00E609B9"/>
    <w:rsid w:val="00E63B4F"/>
    <w:rsid w:val="00E64863"/>
    <w:rsid w:val="00E70864"/>
    <w:rsid w:val="00E71670"/>
    <w:rsid w:val="00E847E1"/>
    <w:rsid w:val="00E927F1"/>
    <w:rsid w:val="00EA0DB3"/>
    <w:rsid w:val="00EA19BE"/>
    <w:rsid w:val="00EB3BAC"/>
    <w:rsid w:val="00EC1DBE"/>
    <w:rsid w:val="00ED3BEB"/>
    <w:rsid w:val="00ED5069"/>
    <w:rsid w:val="00ED6DD1"/>
    <w:rsid w:val="00EE1E77"/>
    <w:rsid w:val="00EE4F3D"/>
    <w:rsid w:val="00EE50C3"/>
    <w:rsid w:val="00EE6B6B"/>
    <w:rsid w:val="00EF1B5D"/>
    <w:rsid w:val="00EF1EDF"/>
    <w:rsid w:val="00EF5C55"/>
    <w:rsid w:val="00EF7C17"/>
    <w:rsid w:val="00F01463"/>
    <w:rsid w:val="00F03C17"/>
    <w:rsid w:val="00F0631A"/>
    <w:rsid w:val="00F12B3D"/>
    <w:rsid w:val="00F13EC5"/>
    <w:rsid w:val="00F170D8"/>
    <w:rsid w:val="00F17D27"/>
    <w:rsid w:val="00F45880"/>
    <w:rsid w:val="00F46146"/>
    <w:rsid w:val="00F47F15"/>
    <w:rsid w:val="00F5566B"/>
    <w:rsid w:val="00F626CC"/>
    <w:rsid w:val="00F64404"/>
    <w:rsid w:val="00F671F7"/>
    <w:rsid w:val="00F702DB"/>
    <w:rsid w:val="00F70A4C"/>
    <w:rsid w:val="00F72CCD"/>
    <w:rsid w:val="00F76E36"/>
    <w:rsid w:val="00F836F5"/>
    <w:rsid w:val="00F8420A"/>
    <w:rsid w:val="00F8600B"/>
    <w:rsid w:val="00F9259A"/>
    <w:rsid w:val="00F93444"/>
    <w:rsid w:val="00F93B76"/>
    <w:rsid w:val="00F94526"/>
    <w:rsid w:val="00FB56BC"/>
    <w:rsid w:val="00FC2AA3"/>
    <w:rsid w:val="00FC4113"/>
    <w:rsid w:val="00FC4334"/>
    <w:rsid w:val="00FC701E"/>
    <w:rsid w:val="00FC723F"/>
    <w:rsid w:val="00FD3E51"/>
    <w:rsid w:val="00FD45D4"/>
    <w:rsid w:val="00FE1A33"/>
    <w:rsid w:val="00FE3B37"/>
    <w:rsid w:val="00FE5EF2"/>
    <w:rsid w:val="00FF072C"/>
    <w:rsid w:val="0392B4EA"/>
    <w:rsid w:val="0556F3F3"/>
    <w:rsid w:val="06095DAE"/>
    <w:rsid w:val="0CAA1442"/>
    <w:rsid w:val="1542E4E7"/>
    <w:rsid w:val="1B895B41"/>
    <w:rsid w:val="21E329F1"/>
    <w:rsid w:val="2313A5B0"/>
    <w:rsid w:val="27E22C9C"/>
    <w:rsid w:val="28F52C47"/>
    <w:rsid w:val="2F223070"/>
    <w:rsid w:val="30CAD164"/>
    <w:rsid w:val="3B45B1C3"/>
    <w:rsid w:val="3DD79163"/>
    <w:rsid w:val="4C1DB4EF"/>
    <w:rsid w:val="4DB98ED7"/>
    <w:rsid w:val="4E585C2F"/>
    <w:rsid w:val="4F34DFAF"/>
    <w:rsid w:val="53566B4E"/>
    <w:rsid w:val="562C8CB6"/>
    <w:rsid w:val="58EC0936"/>
    <w:rsid w:val="5D4A837A"/>
    <w:rsid w:val="5E649401"/>
    <w:rsid w:val="621D3559"/>
    <w:rsid w:val="63E9FB43"/>
    <w:rsid w:val="6B19BD6C"/>
    <w:rsid w:val="6CDF0015"/>
    <w:rsid w:val="6DEADCDF"/>
    <w:rsid w:val="70010065"/>
    <w:rsid w:val="70AB2106"/>
    <w:rsid w:val="766D9E56"/>
    <w:rsid w:val="7792F578"/>
    <w:rsid w:val="78F6824B"/>
    <w:rsid w:val="7B8305ED"/>
    <w:rsid w:val="7CACFD51"/>
    <w:rsid w:val="7FC7EFB0"/>
  </w:rsids>
  <m:mathPr>
    <m:mathFont m:val="Cambria Math"/>
    <m:brkBin m:val="before"/>
    <m:brkBinSub m:val="--"/>
    <m:smallFrac/>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9F9D3E"/>
  <w15:docId w15:val="{D43FED5B-6328-41C5-A392-028B9813D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45F2C"/>
    <w:pPr>
      <w:tabs>
        <w:tab w:val="left" w:pos="357"/>
      </w:tabs>
      <w:spacing w:after="0" w:line="270" w:lineRule="atLeast"/>
    </w:pPr>
    <w:rPr>
      <w:rFonts w:ascii="Arial" w:hAnsi="Arial" w:cs="Times New Roman"/>
      <w:spacing w:val="20"/>
      <w:sz w:val="18"/>
      <w:szCs w:val="24"/>
      <w:lang w:val="nl-NL" w:eastAsia="nl-NL"/>
    </w:rPr>
  </w:style>
  <w:style w:type="paragraph" w:styleId="Kop1">
    <w:name w:val="heading 1"/>
    <w:basedOn w:val="Standaard"/>
    <w:next w:val="Standaard"/>
    <w:link w:val="Kop1Char"/>
    <w:qFormat/>
    <w:rsid w:val="00245F2C"/>
    <w:pPr>
      <w:keepNext/>
      <w:numPr>
        <w:numId w:val="8"/>
      </w:numPr>
      <w:tabs>
        <w:tab w:val="clear" w:pos="357"/>
      </w:tabs>
      <w:spacing w:before="240" w:after="60"/>
      <w:outlineLvl w:val="0"/>
    </w:pPr>
    <w:rPr>
      <w:rFonts w:eastAsia="Times New Roman" w:cs="Arial"/>
      <w:b/>
      <w:bCs/>
      <w:kern w:val="32"/>
      <w:sz w:val="32"/>
      <w:szCs w:val="32"/>
    </w:rPr>
  </w:style>
  <w:style w:type="paragraph" w:styleId="Kop2">
    <w:name w:val="heading 2"/>
    <w:basedOn w:val="Standaard"/>
    <w:next w:val="Standaard"/>
    <w:link w:val="Kop2Char"/>
    <w:qFormat/>
    <w:rsid w:val="00245F2C"/>
    <w:pPr>
      <w:keepNext/>
      <w:numPr>
        <w:ilvl w:val="1"/>
        <w:numId w:val="8"/>
      </w:numPr>
      <w:tabs>
        <w:tab w:val="clear" w:pos="357"/>
      </w:tabs>
      <w:spacing w:before="240" w:after="120"/>
      <w:outlineLvl w:val="1"/>
    </w:pPr>
    <w:rPr>
      <w:rFonts w:eastAsia="Times New Roman" w:cs="Arial"/>
      <w:b/>
      <w:bCs/>
      <w:iCs/>
      <w:szCs w:val="28"/>
    </w:rPr>
  </w:style>
  <w:style w:type="paragraph" w:styleId="Kop3">
    <w:name w:val="heading 3"/>
    <w:basedOn w:val="Standaard"/>
    <w:next w:val="Standaard"/>
    <w:link w:val="Kop3Char"/>
    <w:qFormat/>
    <w:rsid w:val="00245F2C"/>
    <w:pPr>
      <w:keepNext/>
      <w:numPr>
        <w:ilvl w:val="2"/>
        <w:numId w:val="8"/>
      </w:numPr>
      <w:tabs>
        <w:tab w:val="clear" w:pos="357"/>
      </w:tabs>
      <w:spacing w:before="240" w:after="60"/>
      <w:outlineLvl w:val="2"/>
    </w:pPr>
    <w:rPr>
      <w:rFonts w:eastAsia="Times New Roman" w:cs="Arial"/>
      <w:b/>
      <w:bCs/>
      <w:szCs w:val="26"/>
    </w:rPr>
  </w:style>
  <w:style w:type="paragraph" w:styleId="Kop4">
    <w:name w:val="heading 4"/>
    <w:basedOn w:val="Standaard"/>
    <w:next w:val="Standaard"/>
    <w:link w:val="Kop4Char"/>
    <w:qFormat/>
    <w:rsid w:val="00245F2C"/>
    <w:pPr>
      <w:keepNext/>
      <w:numPr>
        <w:ilvl w:val="3"/>
        <w:numId w:val="8"/>
      </w:numPr>
      <w:tabs>
        <w:tab w:val="clear" w:pos="357"/>
      </w:tabs>
      <w:spacing w:before="240" w:after="60"/>
      <w:outlineLvl w:val="3"/>
    </w:pPr>
    <w:rPr>
      <w:rFonts w:eastAsia="Times New Roman"/>
      <w:b/>
      <w:bCs/>
      <w:szCs w:val="28"/>
    </w:rPr>
  </w:style>
  <w:style w:type="paragraph" w:styleId="Kop5">
    <w:name w:val="heading 5"/>
    <w:basedOn w:val="Standaard"/>
    <w:next w:val="Standaard"/>
    <w:link w:val="Kop5Char"/>
    <w:semiHidden/>
    <w:unhideWhenUsed/>
    <w:qFormat/>
    <w:rsid w:val="00245F2C"/>
    <w:pPr>
      <w:numPr>
        <w:ilvl w:val="4"/>
        <w:numId w:val="8"/>
      </w:numPr>
      <w:tabs>
        <w:tab w:val="clear" w:pos="357"/>
      </w:tabs>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245F2C"/>
    <w:pPr>
      <w:numPr>
        <w:ilvl w:val="5"/>
        <w:numId w:val="8"/>
      </w:numPr>
      <w:tabs>
        <w:tab w:val="clear" w:pos="357"/>
      </w:tabs>
      <w:spacing w:before="240" w:after="60"/>
      <w:outlineLvl w:val="5"/>
    </w:pPr>
    <w:rPr>
      <w:rFonts w:ascii="Calibri" w:hAnsi="Calibri"/>
      <w:b/>
      <w:bCs/>
      <w:sz w:val="22"/>
      <w:szCs w:val="22"/>
    </w:rPr>
  </w:style>
  <w:style w:type="paragraph" w:styleId="Kop7">
    <w:name w:val="heading 7"/>
    <w:basedOn w:val="Standaard"/>
    <w:next w:val="Standaard"/>
    <w:link w:val="Kop7Char"/>
    <w:semiHidden/>
    <w:unhideWhenUsed/>
    <w:qFormat/>
    <w:rsid w:val="00245F2C"/>
    <w:pPr>
      <w:numPr>
        <w:ilvl w:val="6"/>
        <w:numId w:val="8"/>
      </w:numPr>
      <w:tabs>
        <w:tab w:val="clear" w:pos="357"/>
      </w:tabs>
      <w:spacing w:before="240" w:after="60"/>
      <w:outlineLvl w:val="6"/>
    </w:pPr>
    <w:rPr>
      <w:rFonts w:ascii="Calibri" w:hAnsi="Calibri"/>
      <w:sz w:val="24"/>
    </w:rPr>
  </w:style>
  <w:style w:type="paragraph" w:styleId="Kop8">
    <w:name w:val="heading 8"/>
    <w:basedOn w:val="Standaard"/>
    <w:next w:val="Standaard"/>
    <w:link w:val="Kop8Char"/>
    <w:semiHidden/>
    <w:unhideWhenUsed/>
    <w:qFormat/>
    <w:rsid w:val="00245F2C"/>
    <w:pPr>
      <w:numPr>
        <w:ilvl w:val="7"/>
        <w:numId w:val="8"/>
      </w:numPr>
      <w:tabs>
        <w:tab w:val="clear" w:pos="357"/>
      </w:tabs>
      <w:spacing w:before="240" w:after="60"/>
      <w:outlineLvl w:val="7"/>
    </w:pPr>
    <w:rPr>
      <w:rFonts w:ascii="Calibri" w:hAnsi="Calibri"/>
      <w:i/>
      <w:iCs/>
      <w:sz w:val="24"/>
    </w:rPr>
  </w:style>
  <w:style w:type="paragraph" w:styleId="Kop9">
    <w:name w:val="heading 9"/>
    <w:basedOn w:val="Standaard"/>
    <w:next w:val="Standaard"/>
    <w:link w:val="Kop9Char"/>
    <w:semiHidden/>
    <w:unhideWhenUsed/>
    <w:qFormat/>
    <w:rsid w:val="00245F2C"/>
    <w:pPr>
      <w:numPr>
        <w:ilvl w:val="8"/>
        <w:numId w:val="8"/>
      </w:numPr>
      <w:tabs>
        <w:tab w:val="clear" w:pos="357"/>
      </w:tabs>
      <w:spacing w:before="240" w:after="60"/>
      <w:outlineLvl w:val="8"/>
    </w:pPr>
    <w:rPr>
      <w:rFonts w:ascii="Cambria" w:hAnsi="Cambria"/>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1">
    <w:name w:val="Table Grid 1"/>
    <w:basedOn w:val="Standaardtabel"/>
    <w:rsid w:val="00245F2C"/>
    <w:pPr>
      <w:spacing w:after="0" w:line="270" w:lineRule="atLeast"/>
    </w:pPr>
    <w:rPr>
      <w:rFonts w:ascii="Arial" w:hAnsi="Arial" w:cs="Times New Roman"/>
      <w:spacing w:val="20"/>
      <w:sz w:val="18"/>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Kop5Char">
    <w:name w:val="Kop 5 Char"/>
    <w:link w:val="Kop5"/>
    <w:semiHidden/>
    <w:rsid w:val="00245F2C"/>
    <w:rPr>
      <w:rFonts w:ascii="Calibri" w:hAnsi="Calibri" w:cs="Times New Roman"/>
      <w:b/>
      <w:bCs/>
      <w:i/>
      <w:iCs/>
      <w:spacing w:val="20"/>
      <w:sz w:val="26"/>
      <w:szCs w:val="26"/>
      <w:lang w:val="nl-NL" w:eastAsia="nl-NL"/>
    </w:rPr>
  </w:style>
  <w:style w:type="table" w:styleId="Tabelraster">
    <w:name w:val="Table Grid"/>
    <w:basedOn w:val="Standaardtabel"/>
    <w:rsid w:val="00245F2C"/>
    <w:pPr>
      <w:spacing w:after="0" w:line="270" w:lineRule="atLeast"/>
    </w:pPr>
    <w:rPr>
      <w:rFonts w:ascii="Times New Roman" w:hAnsi="Times New Roman" w:cs="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Inhopg1">
    <w:name w:val="toc 1"/>
    <w:basedOn w:val="Standaard"/>
    <w:next w:val="Standaard"/>
    <w:autoRedefine/>
    <w:uiPriority w:val="39"/>
    <w:rsid w:val="00245F2C"/>
    <w:pPr>
      <w:tabs>
        <w:tab w:val="left" w:pos="567"/>
        <w:tab w:val="right" w:leader="dot" w:pos="9742"/>
      </w:tabs>
      <w:spacing w:before="120"/>
      <w:ind w:left="567" w:hanging="567"/>
    </w:pPr>
    <w:rPr>
      <w:b/>
    </w:rPr>
  </w:style>
  <w:style w:type="paragraph" w:styleId="Inhopg2">
    <w:name w:val="toc 2"/>
    <w:basedOn w:val="Standaard"/>
    <w:next w:val="Standaard"/>
    <w:autoRedefine/>
    <w:uiPriority w:val="39"/>
    <w:rsid w:val="00245F2C"/>
    <w:pPr>
      <w:tabs>
        <w:tab w:val="left" w:pos="1418"/>
        <w:tab w:val="right" w:leader="dot" w:pos="9742"/>
      </w:tabs>
      <w:ind w:left="1418" w:hanging="851"/>
    </w:pPr>
  </w:style>
  <w:style w:type="paragraph" w:styleId="Inhopg3">
    <w:name w:val="toc 3"/>
    <w:basedOn w:val="Standaard"/>
    <w:next w:val="Standaard"/>
    <w:autoRedefine/>
    <w:uiPriority w:val="39"/>
    <w:rsid w:val="00245F2C"/>
    <w:pPr>
      <w:tabs>
        <w:tab w:val="left" w:pos="1418"/>
        <w:tab w:val="right" w:leader="dot" w:pos="9742"/>
      </w:tabs>
      <w:ind w:left="1418" w:hanging="851"/>
    </w:pPr>
  </w:style>
  <w:style w:type="character" w:styleId="Hyperlink">
    <w:name w:val="Hyperlink"/>
    <w:uiPriority w:val="99"/>
    <w:rsid w:val="00245F2C"/>
    <w:rPr>
      <w:color w:val="00A14B"/>
      <w:u w:val="single"/>
    </w:rPr>
  </w:style>
  <w:style w:type="paragraph" w:styleId="Voetnoottekst">
    <w:name w:val="footnote text"/>
    <w:basedOn w:val="Standaard"/>
    <w:link w:val="VoetnoottekstChar"/>
    <w:rsid w:val="00245F2C"/>
    <w:rPr>
      <w:sz w:val="16"/>
      <w:szCs w:val="20"/>
    </w:rPr>
  </w:style>
  <w:style w:type="character" w:customStyle="1" w:styleId="VoetnoottekstChar">
    <w:name w:val="Voetnoottekst Char"/>
    <w:link w:val="Voetnoottekst"/>
    <w:rsid w:val="00245F2C"/>
    <w:rPr>
      <w:rFonts w:ascii="Arial" w:hAnsi="Arial" w:cs="Times New Roman"/>
      <w:spacing w:val="20"/>
      <w:sz w:val="16"/>
      <w:szCs w:val="20"/>
      <w:lang w:val="nl-NL" w:eastAsia="nl-NL"/>
    </w:rPr>
  </w:style>
  <w:style w:type="character" w:styleId="Voetnootmarkering">
    <w:name w:val="footnote reference"/>
    <w:rsid w:val="00245F2C"/>
    <w:rPr>
      <w:vertAlign w:val="superscript"/>
    </w:rPr>
  </w:style>
  <w:style w:type="paragraph" w:styleId="Bijschrift">
    <w:name w:val="caption"/>
    <w:basedOn w:val="Standaard"/>
    <w:next w:val="Standaard"/>
    <w:unhideWhenUsed/>
    <w:qFormat/>
    <w:rsid w:val="00245F2C"/>
    <w:rPr>
      <w:bCs/>
      <w:i/>
      <w:sz w:val="16"/>
      <w:szCs w:val="20"/>
    </w:rPr>
  </w:style>
  <w:style w:type="paragraph" w:customStyle="1" w:styleId="Bijlage">
    <w:name w:val="Bijlage"/>
    <w:basedOn w:val="Standaard"/>
    <w:next w:val="Standaard"/>
    <w:qFormat/>
    <w:rsid w:val="00245F2C"/>
    <w:pPr>
      <w:pageBreakBefore/>
      <w:spacing w:after="60"/>
    </w:pPr>
    <w:rPr>
      <w:b/>
      <w:sz w:val="24"/>
    </w:rPr>
  </w:style>
  <w:style w:type="paragraph" w:styleId="Inhopg4">
    <w:name w:val="toc 4"/>
    <w:basedOn w:val="Standaard"/>
    <w:next w:val="Standaard"/>
    <w:autoRedefine/>
    <w:uiPriority w:val="39"/>
    <w:rsid w:val="00245F2C"/>
    <w:pPr>
      <w:tabs>
        <w:tab w:val="left" w:pos="1418"/>
        <w:tab w:val="right" w:leader="dot" w:pos="9742"/>
      </w:tabs>
      <w:ind w:left="1418" w:hanging="851"/>
    </w:pPr>
  </w:style>
  <w:style w:type="character" w:styleId="GevolgdeHyperlink">
    <w:name w:val="FollowedHyperlink"/>
    <w:rsid w:val="00245F2C"/>
    <w:rPr>
      <w:color w:val="007B85"/>
      <w:u w:val="single"/>
    </w:rPr>
  </w:style>
  <w:style w:type="character" w:customStyle="1" w:styleId="Kop6Char">
    <w:name w:val="Kop 6 Char"/>
    <w:link w:val="Kop6"/>
    <w:semiHidden/>
    <w:rsid w:val="00245F2C"/>
    <w:rPr>
      <w:rFonts w:ascii="Calibri" w:hAnsi="Calibri" w:cs="Times New Roman"/>
      <w:b/>
      <w:bCs/>
      <w:spacing w:val="20"/>
      <w:lang w:val="nl-NL" w:eastAsia="nl-NL"/>
    </w:rPr>
  </w:style>
  <w:style w:type="character" w:customStyle="1" w:styleId="Kop7Char">
    <w:name w:val="Kop 7 Char"/>
    <w:link w:val="Kop7"/>
    <w:semiHidden/>
    <w:rsid w:val="00245F2C"/>
    <w:rPr>
      <w:rFonts w:ascii="Calibri" w:hAnsi="Calibri" w:cs="Times New Roman"/>
      <w:spacing w:val="20"/>
      <w:sz w:val="24"/>
      <w:szCs w:val="24"/>
      <w:lang w:val="nl-NL" w:eastAsia="nl-NL"/>
    </w:rPr>
  </w:style>
  <w:style w:type="character" w:customStyle="1" w:styleId="Kop8Char">
    <w:name w:val="Kop 8 Char"/>
    <w:link w:val="Kop8"/>
    <w:semiHidden/>
    <w:rsid w:val="00245F2C"/>
    <w:rPr>
      <w:rFonts w:ascii="Calibri" w:hAnsi="Calibri" w:cs="Times New Roman"/>
      <w:i/>
      <w:iCs/>
      <w:spacing w:val="20"/>
      <w:sz w:val="24"/>
      <w:szCs w:val="24"/>
      <w:lang w:val="nl-NL" w:eastAsia="nl-NL"/>
    </w:rPr>
  </w:style>
  <w:style w:type="character" w:customStyle="1" w:styleId="Kop9Char">
    <w:name w:val="Kop 9 Char"/>
    <w:link w:val="Kop9"/>
    <w:semiHidden/>
    <w:rsid w:val="00245F2C"/>
    <w:rPr>
      <w:rFonts w:ascii="Cambria" w:hAnsi="Cambria" w:cs="Times New Roman"/>
      <w:spacing w:val="20"/>
      <w:lang w:val="nl-NL" w:eastAsia="nl-NL"/>
    </w:rPr>
  </w:style>
  <w:style w:type="numbering" w:customStyle="1" w:styleId="OpsommingWestland">
    <w:name w:val="Opsomming_Westland"/>
    <w:basedOn w:val="Geenlijst"/>
    <w:uiPriority w:val="99"/>
    <w:rsid w:val="00245F2C"/>
    <w:pPr>
      <w:numPr>
        <w:numId w:val="5"/>
      </w:numPr>
    </w:pPr>
  </w:style>
  <w:style w:type="paragraph" w:styleId="Lijstalinea">
    <w:name w:val="List Paragraph"/>
    <w:aliases w:val="Lijst meerdere niveaus"/>
    <w:basedOn w:val="Standaard"/>
    <w:link w:val="LijstalineaChar"/>
    <w:uiPriority w:val="34"/>
    <w:qFormat/>
    <w:rsid w:val="00245F2C"/>
    <w:pPr>
      <w:ind w:left="720"/>
      <w:contextualSpacing/>
    </w:pPr>
  </w:style>
  <w:style w:type="paragraph" w:styleId="Koptekst">
    <w:name w:val="header"/>
    <w:basedOn w:val="Standaard"/>
    <w:link w:val="KoptekstChar"/>
    <w:uiPriority w:val="99"/>
    <w:rsid w:val="00245F2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45F2C"/>
    <w:rPr>
      <w:rFonts w:ascii="Arial" w:hAnsi="Arial" w:cs="Times New Roman"/>
      <w:spacing w:val="20"/>
      <w:sz w:val="18"/>
      <w:szCs w:val="24"/>
      <w:lang w:val="nl-NL" w:eastAsia="nl-NL"/>
    </w:rPr>
  </w:style>
  <w:style w:type="paragraph" w:styleId="Voettekst">
    <w:name w:val="footer"/>
    <w:basedOn w:val="Standaard"/>
    <w:link w:val="VoettekstChar"/>
    <w:unhideWhenUsed/>
    <w:rsid w:val="004961FB"/>
    <w:pPr>
      <w:tabs>
        <w:tab w:val="clear" w:pos="357"/>
        <w:tab w:val="center" w:pos="4536"/>
        <w:tab w:val="right" w:pos="9072"/>
      </w:tabs>
      <w:spacing w:line="240" w:lineRule="auto"/>
    </w:pPr>
  </w:style>
  <w:style w:type="character" w:customStyle="1" w:styleId="VoettekstChar">
    <w:name w:val="Voettekst Char"/>
    <w:basedOn w:val="Standaardalinea-lettertype"/>
    <w:link w:val="Voettekst"/>
    <w:uiPriority w:val="99"/>
    <w:rsid w:val="004961FB"/>
    <w:rPr>
      <w:rFonts w:ascii="Arial" w:hAnsi="Arial" w:cs="Times New Roman"/>
      <w:spacing w:val="20"/>
      <w:sz w:val="18"/>
      <w:szCs w:val="24"/>
      <w:lang w:val="nl-NL" w:eastAsia="nl-NL"/>
    </w:rPr>
  </w:style>
  <w:style w:type="paragraph" w:customStyle="1" w:styleId="Adresgegevens">
    <w:name w:val="Adresgegevens"/>
    <w:basedOn w:val="Standaard"/>
    <w:qFormat/>
    <w:rsid w:val="00245F2C"/>
    <w:pPr>
      <w:overflowPunct w:val="0"/>
      <w:autoSpaceDE w:val="0"/>
      <w:autoSpaceDN w:val="0"/>
      <w:adjustRightInd w:val="0"/>
      <w:spacing w:line="200" w:lineRule="exact"/>
      <w:textAlignment w:val="baseline"/>
    </w:pPr>
    <w:rPr>
      <w:rFonts w:eastAsia="Times New Roman"/>
      <w:kern w:val="30"/>
      <w:sz w:val="14"/>
    </w:rPr>
  </w:style>
  <w:style w:type="paragraph" w:customStyle="1" w:styleId="Titelformulier">
    <w:name w:val="Titelformulier"/>
    <w:basedOn w:val="Standaard"/>
    <w:link w:val="TitelformulierChar"/>
    <w:rsid w:val="00245F2C"/>
    <w:pPr>
      <w:spacing w:line="200" w:lineRule="exact"/>
    </w:pPr>
    <w:rPr>
      <w:b/>
      <w:caps/>
      <w:spacing w:val="40"/>
      <w:kern w:val="100"/>
      <w:sz w:val="14"/>
      <w:szCs w:val="12"/>
    </w:rPr>
  </w:style>
  <w:style w:type="character" w:customStyle="1" w:styleId="TitelformulierChar">
    <w:name w:val="Titelformulier Char"/>
    <w:link w:val="Titelformulier"/>
    <w:rsid w:val="00245F2C"/>
    <w:rPr>
      <w:rFonts w:ascii="Arial" w:hAnsi="Arial" w:cs="Times New Roman"/>
      <w:b/>
      <w:caps/>
      <w:spacing w:val="40"/>
      <w:kern w:val="100"/>
      <w:sz w:val="14"/>
      <w:szCs w:val="12"/>
      <w:lang w:val="nl-NL" w:eastAsia="nl-NL"/>
    </w:rPr>
  </w:style>
  <w:style w:type="paragraph" w:customStyle="1" w:styleId="Afdelingformulier">
    <w:name w:val="Afdelingformulier"/>
    <w:basedOn w:val="Titelformulier"/>
    <w:rsid w:val="004961FB"/>
    <w:rPr>
      <w:b w:val="0"/>
      <w:szCs w:val="14"/>
    </w:rPr>
  </w:style>
  <w:style w:type="paragraph" w:styleId="Ballontekst">
    <w:name w:val="Balloon Text"/>
    <w:basedOn w:val="Standaard"/>
    <w:link w:val="BallontekstChar"/>
    <w:rsid w:val="001531D1"/>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1531D1"/>
    <w:rPr>
      <w:rFonts w:ascii="Tahoma" w:hAnsi="Tahoma" w:cs="Tahoma"/>
      <w:spacing w:val="20"/>
      <w:sz w:val="16"/>
      <w:szCs w:val="16"/>
    </w:rPr>
  </w:style>
  <w:style w:type="paragraph" w:customStyle="1" w:styleId="Artikelstijl">
    <w:name w:val="Artikelstijl"/>
    <w:basedOn w:val="Standaard"/>
    <w:next w:val="Standaard"/>
    <w:qFormat/>
    <w:rsid w:val="00C73A85"/>
    <w:pPr>
      <w:numPr>
        <w:numId w:val="7"/>
      </w:numPr>
      <w:shd w:val="clear" w:color="auto" w:fill="D9D9D9" w:themeFill="background1" w:themeFillShade="D9"/>
      <w:tabs>
        <w:tab w:val="clear" w:pos="357"/>
      </w:tabs>
      <w:spacing w:before="240" w:after="120"/>
      <w:ind w:left="357" w:hanging="357"/>
    </w:pPr>
    <w:rPr>
      <w:rFonts w:ascii="Arial Vet" w:eastAsia="Times New Roman" w:hAnsi="Arial Vet"/>
      <w:b/>
    </w:rPr>
  </w:style>
  <w:style w:type="paragraph" w:customStyle="1" w:styleId="Bijlage-geenkop1">
    <w:name w:val="Bijlage - geen kop 1"/>
    <w:basedOn w:val="Standaard"/>
    <w:next w:val="Standaard"/>
    <w:qFormat/>
    <w:rsid w:val="00D4750C"/>
    <w:pPr>
      <w:shd w:val="clear" w:color="auto" w:fill="D9D9D9" w:themeFill="background1" w:themeFillShade="D9"/>
      <w:spacing w:after="120"/>
    </w:pPr>
    <w:rPr>
      <w:b/>
      <w:sz w:val="24"/>
    </w:rPr>
  </w:style>
  <w:style w:type="paragraph" w:customStyle="1" w:styleId="Kop1rapport">
    <w:name w:val="Kop 1 rapport"/>
    <w:basedOn w:val="Kop1"/>
    <w:next w:val="Standaard"/>
    <w:qFormat/>
    <w:rsid w:val="00245F2C"/>
    <w:pPr>
      <w:numPr>
        <w:numId w:val="9"/>
      </w:numPr>
      <w:shd w:val="clear" w:color="auto" w:fill="000000"/>
      <w:spacing w:before="0" w:after="120"/>
    </w:pPr>
    <w:rPr>
      <w:kern w:val="30"/>
      <w:sz w:val="24"/>
    </w:rPr>
  </w:style>
  <w:style w:type="paragraph" w:customStyle="1" w:styleId="Kop2rapport">
    <w:name w:val="Kop 2 rapport"/>
    <w:basedOn w:val="Kop2"/>
    <w:next w:val="Standaard"/>
    <w:qFormat/>
    <w:rsid w:val="00245F2C"/>
    <w:pPr>
      <w:numPr>
        <w:numId w:val="9"/>
      </w:numPr>
      <w:shd w:val="clear" w:color="auto" w:fill="D9D9D9"/>
      <w:spacing w:before="0"/>
    </w:pPr>
  </w:style>
  <w:style w:type="character" w:customStyle="1" w:styleId="Kop3Char">
    <w:name w:val="Kop 3 Char"/>
    <w:link w:val="Kop3"/>
    <w:rsid w:val="00245F2C"/>
    <w:rPr>
      <w:rFonts w:ascii="Arial" w:eastAsia="Times New Roman" w:hAnsi="Arial" w:cs="Arial"/>
      <w:b/>
      <w:bCs/>
      <w:spacing w:val="20"/>
      <w:sz w:val="18"/>
      <w:szCs w:val="26"/>
      <w:lang w:val="nl-NL" w:eastAsia="nl-NL"/>
    </w:rPr>
  </w:style>
  <w:style w:type="paragraph" w:customStyle="1" w:styleId="Kop3rapport">
    <w:name w:val="Kop 3 rapport"/>
    <w:basedOn w:val="Kop3"/>
    <w:next w:val="Standaard"/>
    <w:qFormat/>
    <w:rsid w:val="00245F2C"/>
    <w:pPr>
      <w:numPr>
        <w:numId w:val="9"/>
      </w:numPr>
      <w:shd w:val="clear" w:color="auto" w:fill="D9D9D9"/>
      <w:spacing w:before="0" w:after="120"/>
    </w:pPr>
  </w:style>
  <w:style w:type="paragraph" w:customStyle="1" w:styleId="Subtitelformulier">
    <w:name w:val="Subtitelformulier"/>
    <w:basedOn w:val="Standaard"/>
    <w:qFormat/>
    <w:rsid w:val="00245F2C"/>
    <w:pPr>
      <w:spacing w:line="200" w:lineRule="exact"/>
    </w:pPr>
    <w:rPr>
      <w:rFonts w:eastAsia="Times New Roman"/>
      <w:caps/>
      <w:spacing w:val="40"/>
      <w:kern w:val="100"/>
      <w:sz w:val="14"/>
    </w:rPr>
  </w:style>
  <w:style w:type="table" w:customStyle="1" w:styleId="Tabelstijlsjablonen">
    <w:name w:val="Tabelstijl sjablonen"/>
    <w:basedOn w:val="Standaardtabel"/>
    <w:uiPriority w:val="99"/>
    <w:rsid w:val="00245F2C"/>
    <w:pPr>
      <w:spacing w:after="0" w:line="270" w:lineRule="atLeast"/>
    </w:pPr>
    <w:rPr>
      <w:rFonts w:ascii="Arial" w:eastAsia="Times New Roman" w:hAnsi="Arial" w:cs="Times New Roman"/>
      <w:sz w:val="18"/>
      <w:szCs w:val="20"/>
      <w:lang w:val="nl-NL" w:eastAsia="nl-NL"/>
    </w:rPr>
    <w:tblPr>
      <w:tblStyleRowBandSize w:val="1"/>
      <w:tblBorders>
        <w:insideH w:val="single" w:sz="18" w:space="0" w:color="FFFFFF"/>
        <w:insideV w:val="single" w:sz="18" w:space="0" w:color="FFFFFF"/>
      </w:tblBorders>
      <w:tblCellMar>
        <w:left w:w="28" w:type="dxa"/>
        <w:right w:w="28" w:type="dxa"/>
      </w:tblCellMar>
    </w:tblPr>
    <w:tblStylePr w:type="firstRow">
      <w:rPr>
        <w:b/>
        <w:color w:val="auto"/>
        <w:sz w:val="18"/>
      </w:rPr>
      <w:tblPr/>
      <w:trPr>
        <w:tblHeader/>
      </w:trPr>
      <w:tcPr>
        <w:shd w:val="clear" w:color="auto" w:fill="BFBFBF"/>
      </w:tcPr>
    </w:tblStylePr>
    <w:tblStylePr w:type="firstCol">
      <w:rPr>
        <w:b/>
      </w:rPr>
      <w:tblPr/>
      <w:tcPr>
        <w:shd w:val="clear" w:color="auto" w:fill="BFBFBF"/>
      </w:tcPr>
    </w:tblStylePr>
    <w:tblStylePr w:type="band1Horz">
      <w:tblPr/>
      <w:tcPr>
        <w:shd w:val="clear" w:color="auto" w:fill="F2F2F2"/>
      </w:tcPr>
    </w:tblStylePr>
    <w:tblStylePr w:type="band2Horz">
      <w:tblPr/>
      <w:tcPr>
        <w:shd w:val="clear" w:color="auto" w:fill="D9D9D9"/>
      </w:tcPr>
    </w:tblStylePr>
  </w:style>
  <w:style w:type="paragraph" w:customStyle="1" w:styleId="Titelstijl">
    <w:name w:val="Titelstijl"/>
    <w:basedOn w:val="Standaard"/>
    <w:next w:val="Standaard"/>
    <w:qFormat/>
    <w:rsid w:val="00245F2C"/>
    <w:pPr>
      <w:shd w:val="clear" w:color="auto" w:fill="000000"/>
      <w:spacing w:after="120"/>
    </w:pPr>
    <w:rPr>
      <w:rFonts w:eastAsia="Times New Roman"/>
      <w:b/>
      <w:sz w:val="24"/>
    </w:rPr>
  </w:style>
  <w:style w:type="paragraph" w:customStyle="1" w:styleId="Titelstijlcentrum">
    <w:name w:val="Titelstijl centrum"/>
    <w:basedOn w:val="Standaard"/>
    <w:next w:val="Standaard"/>
    <w:qFormat/>
    <w:rsid w:val="00245F2C"/>
    <w:pPr>
      <w:shd w:val="clear" w:color="auto" w:fill="000000" w:themeFill="text1"/>
      <w:spacing w:after="120"/>
      <w:jc w:val="center"/>
    </w:pPr>
    <w:rPr>
      <w:rFonts w:ascii="Arial Vet" w:eastAsia="Times New Roman" w:hAnsi="Arial Vet"/>
      <w:b/>
      <w:caps/>
      <w:spacing w:val="40"/>
      <w:sz w:val="24"/>
    </w:rPr>
  </w:style>
  <w:style w:type="paragraph" w:customStyle="1" w:styleId="Agendapunt">
    <w:name w:val="Agendapunt"/>
    <w:basedOn w:val="Lijstalinea"/>
    <w:next w:val="Standaard"/>
    <w:qFormat/>
    <w:rsid w:val="00245F2C"/>
    <w:pPr>
      <w:numPr>
        <w:numId w:val="6"/>
      </w:numPr>
      <w:tabs>
        <w:tab w:val="clear" w:pos="357"/>
      </w:tabs>
      <w:spacing w:before="240" w:after="120"/>
      <w:ind w:left="709" w:hanging="709"/>
      <w:contextualSpacing w:val="0"/>
    </w:pPr>
    <w:rPr>
      <w:rFonts w:ascii="Arial Vet" w:eastAsia="Times New Roman" w:hAnsi="Arial Vet"/>
      <w:caps/>
    </w:rPr>
  </w:style>
  <w:style w:type="paragraph" w:customStyle="1" w:styleId="Agendapuntsub">
    <w:name w:val="Agendapunt sub"/>
    <w:basedOn w:val="Lijstalinea"/>
    <w:next w:val="Standaard"/>
    <w:qFormat/>
    <w:rsid w:val="00245F2C"/>
    <w:pPr>
      <w:numPr>
        <w:ilvl w:val="1"/>
        <w:numId w:val="6"/>
      </w:numPr>
      <w:tabs>
        <w:tab w:val="clear" w:pos="357"/>
      </w:tabs>
      <w:spacing w:before="240" w:after="60"/>
      <w:ind w:left="709" w:hanging="709"/>
      <w:contextualSpacing w:val="0"/>
    </w:pPr>
    <w:rPr>
      <w:rFonts w:eastAsia="Times New Roman"/>
      <w:b/>
    </w:rPr>
  </w:style>
  <w:style w:type="paragraph" w:customStyle="1" w:styleId="Bijlage-kop1tbvinhoudsopgave">
    <w:name w:val="Bijlage - kop 1 tbv inhoudsopgave"/>
    <w:basedOn w:val="Kop1"/>
    <w:next w:val="Standaard"/>
    <w:qFormat/>
    <w:rsid w:val="00245F2C"/>
    <w:pPr>
      <w:keepNext w:val="0"/>
      <w:pageBreakBefore/>
      <w:widowControl w:val="0"/>
      <w:numPr>
        <w:numId w:val="0"/>
      </w:numPr>
      <w:shd w:val="clear" w:color="auto" w:fill="D9D9D9" w:themeFill="background1" w:themeFillShade="D9"/>
      <w:tabs>
        <w:tab w:val="left" w:pos="357"/>
      </w:tabs>
      <w:spacing w:before="0" w:after="120" w:line="240" w:lineRule="auto"/>
    </w:pPr>
    <w:rPr>
      <w:rFonts w:ascii="Arial Vet" w:eastAsia="Calibri" w:hAnsi="Arial Vet" w:cs="Times New Roman"/>
      <w:kern w:val="30"/>
      <w:sz w:val="24"/>
      <w:szCs w:val="20"/>
    </w:rPr>
  </w:style>
  <w:style w:type="paragraph" w:customStyle="1" w:styleId="Bijlage-nietvoorinhoudsopgave">
    <w:name w:val="Bijlage - niet voor inhoudsopgave"/>
    <w:basedOn w:val="Standaard"/>
    <w:next w:val="Standaard"/>
    <w:qFormat/>
    <w:rsid w:val="00245F2C"/>
    <w:pPr>
      <w:pageBreakBefore/>
      <w:shd w:val="clear" w:color="auto" w:fill="D9D9D9" w:themeFill="background1" w:themeFillShade="D9"/>
      <w:spacing w:after="120"/>
    </w:pPr>
    <w:rPr>
      <w:b/>
      <w:sz w:val="24"/>
    </w:rPr>
  </w:style>
  <w:style w:type="paragraph" w:customStyle="1" w:styleId="Centrumtitelstijl">
    <w:name w:val="Centrum titelstijl"/>
    <w:basedOn w:val="Titelstijlcentrum"/>
    <w:next w:val="Standaard"/>
    <w:rsid w:val="00245F2C"/>
    <w:pPr>
      <w:pBdr>
        <w:top w:val="single" w:sz="4" w:space="1" w:color="auto"/>
        <w:left w:val="single" w:sz="4" w:space="0" w:color="auto"/>
        <w:bottom w:val="single" w:sz="4" w:space="1" w:color="auto"/>
        <w:right w:val="single" w:sz="4" w:space="0" w:color="auto"/>
      </w:pBdr>
    </w:pPr>
    <w:rPr>
      <w:bCs/>
      <w:szCs w:val="20"/>
    </w:rPr>
  </w:style>
  <w:style w:type="paragraph" w:customStyle="1" w:styleId="Clausule">
    <w:name w:val="Clausule"/>
    <w:basedOn w:val="Standaard"/>
    <w:next w:val="Standaard"/>
    <w:qFormat/>
    <w:rsid w:val="00245F2C"/>
    <w:pPr>
      <w:spacing w:line="240" w:lineRule="auto"/>
    </w:pPr>
    <w:rPr>
      <w:sz w:val="14"/>
    </w:rPr>
  </w:style>
  <w:style w:type="table" w:styleId="Gemiddeldraster3-accent1">
    <w:name w:val="Medium Grid 3 Accent 1"/>
    <w:aliases w:val="Westland standaard"/>
    <w:basedOn w:val="Standaardtabel"/>
    <w:uiPriority w:val="69"/>
    <w:rsid w:val="00245F2C"/>
    <w:pPr>
      <w:spacing w:after="0" w:line="240" w:lineRule="auto"/>
    </w:pPr>
    <w:rPr>
      <w:rFonts w:ascii="Arial" w:hAnsi="Arial" w:cs="Times New Roman"/>
      <w:spacing w:val="20"/>
      <w:sz w:val="18"/>
      <w:szCs w:val="20"/>
      <w:lang w:val="nl-NL"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DE1F3"/>
    </w:tcPr>
    <w:tblStylePr w:type="firstRow">
      <w:rPr>
        <w:b/>
        <w:bCs/>
        <w:i w:val="0"/>
        <w:iCs w:val="0"/>
        <w:color w:val="FFFFFF" w:themeColor="background1"/>
      </w:rPr>
      <w:tblPr/>
      <w:tcPr>
        <w:shd w:val="clear" w:color="auto" w:fill="3284CE"/>
      </w:tcPr>
    </w:tblStylePr>
    <w:tblStylePr w:type="lastRow">
      <w:rPr>
        <w:b/>
        <w:bCs/>
        <w:i w:val="0"/>
        <w:iCs w:val="0"/>
        <w:color w:val="FFFFFF" w:themeColor="background1"/>
      </w:rPr>
      <w:tblPr/>
      <w:tcPr>
        <w:shd w:val="clear" w:color="auto" w:fill="3284CE"/>
      </w:tcPr>
    </w:tblStylePr>
    <w:tblStylePr w:type="firstCol">
      <w:rPr>
        <w:b/>
        <w:bCs/>
        <w:i w:val="0"/>
        <w:iCs w:val="0"/>
        <w:color w:val="FFFFFF" w:themeColor="background1"/>
      </w:rPr>
      <w:tblPr/>
      <w:tcPr>
        <w:shd w:val="clear" w:color="auto" w:fill="3284CE"/>
      </w:tcPr>
    </w:tblStylePr>
    <w:tblStylePr w:type="lastCol">
      <w:rPr>
        <w:b/>
        <w:bCs/>
        <w:i w:val="0"/>
        <w:iCs w:val="0"/>
        <w:color w:val="FFFFFF" w:themeColor="background1"/>
      </w:rPr>
      <w:tblPr/>
      <w:tcPr>
        <w:shd w:val="clear" w:color="auto" w:fill="3284CE"/>
      </w:tcPr>
    </w:tblStylePr>
    <w:tblStylePr w:type="band1Vert">
      <w:tblPr/>
      <w:tcPr>
        <w:shd w:val="clear" w:color="auto" w:fill="96C0E6"/>
      </w:tcPr>
    </w:tblStylePr>
    <w:tblStylePr w:type="band2Vert">
      <w:tblPr/>
      <w:tcPr>
        <w:shd w:val="clear" w:color="auto" w:fill="CDE1F3"/>
      </w:tcPr>
    </w:tblStylePr>
    <w:tblStylePr w:type="band1Horz">
      <w:tblPr/>
      <w:tcPr>
        <w:shd w:val="clear" w:color="auto" w:fill="96C0E6"/>
      </w:tcPr>
    </w:tblStylePr>
    <w:tblStylePr w:type="band2Horz">
      <w:tblPr/>
      <w:tcPr>
        <w:shd w:val="clear" w:color="auto" w:fill="CDE1F3"/>
      </w:tcPr>
    </w:tblStylePr>
  </w:style>
  <w:style w:type="character" w:customStyle="1" w:styleId="Kop4Char">
    <w:name w:val="Kop 4 Char"/>
    <w:link w:val="Kop4"/>
    <w:rsid w:val="00245F2C"/>
    <w:rPr>
      <w:rFonts w:ascii="Arial" w:eastAsia="Times New Roman" w:hAnsi="Arial" w:cs="Times New Roman"/>
      <w:b/>
      <w:bCs/>
      <w:spacing w:val="20"/>
      <w:sz w:val="18"/>
      <w:szCs w:val="28"/>
      <w:lang w:val="nl-NL" w:eastAsia="nl-NL"/>
    </w:rPr>
  </w:style>
  <w:style w:type="paragraph" w:customStyle="1" w:styleId="Kop4rapport">
    <w:name w:val="Kop 4 rapport"/>
    <w:basedOn w:val="Kop3rapport"/>
    <w:next w:val="Standaard"/>
    <w:qFormat/>
    <w:rsid w:val="00245F2C"/>
    <w:pPr>
      <w:numPr>
        <w:ilvl w:val="3"/>
      </w:numPr>
    </w:pPr>
  </w:style>
  <w:style w:type="paragraph" w:customStyle="1" w:styleId="Subtitelstijl">
    <w:name w:val="Subtitelstijl"/>
    <w:basedOn w:val="Standaard"/>
    <w:next w:val="Standaard"/>
    <w:qFormat/>
    <w:rsid w:val="00245F2C"/>
    <w:pPr>
      <w:shd w:val="clear" w:color="auto" w:fill="D9D9D9"/>
      <w:spacing w:after="120"/>
    </w:pPr>
    <w:rPr>
      <w:rFonts w:eastAsia="Times New Roman"/>
      <w:b/>
    </w:rPr>
  </w:style>
  <w:style w:type="paragraph" w:customStyle="1" w:styleId="Team">
    <w:name w:val="Team"/>
    <w:basedOn w:val="Standaard"/>
    <w:qFormat/>
    <w:rsid w:val="00245F2C"/>
    <w:rPr>
      <w:caps/>
      <w:kern w:val="100"/>
      <w:sz w:val="14"/>
      <w:szCs w:val="14"/>
    </w:rPr>
  </w:style>
  <w:style w:type="paragraph" w:customStyle="1" w:styleId="Stijl1">
    <w:name w:val="Stijl1"/>
    <w:basedOn w:val="Artikelstijl"/>
    <w:qFormat/>
    <w:rsid w:val="00067798"/>
  </w:style>
  <w:style w:type="character" w:customStyle="1" w:styleId="Kop1Char">
    <w:name w:val="Kop 1 Char"/>
    <w:basedOn w:val="Standaardalinea-lettertype"/>
    <w:link w:val="Kop1"/>
    <w:rsid w:val="00841CD9"/>
    <w:rPr>
      <w:rFonts w:ascii="Arial" w:eastAsia="Times New Roman" w:hAnsi="Arial" w:cs="Arial"/>
      <w:b/>
      <w:bCs/>
      <w:spacing w:val="20"/>
      <w:kern w:val="32"/>
      <w:sz w:val="32"/>
      <w:szCs w:val="32"/>
      <w:lang w:val="nl-NL" w:eastAsia="nl-NL"/>
    </w:rPr>
  </w:style>
  <w:style w:type="character" w:customStyle="1" w:styleId="Kop2Char">
    <w:name w:val="Kop 2 Char"/>
    <w:basedOn w:val="Standaardalinea-lettertype"/>
    <w:link w:val="Kop2"/>
    <w:rsid w:val="00841CD9"/>
    <w:rPr>
      <w:rFonts w:ascii="Arial" w:eastAsia="Times New Roman" w:hAnsi="Arial" w:cs="Arial"/>
      <w:b/>
      <w:bCs/>
      <w:iCs/>
      <w:spacing w:val="20"/>
      <w:sz w:val="18"/>
      <w:szCs w:val="28"/>
      <w:lang w:val="nl-NL" w:eastAsia="nl-NL"/>
    </w:rPr>
  </w:style>
  <w:style w:type="character" w:styleId="Nadruk">
    <w:name w:val="Emphasis"/>
    <w:basedOn w:val="Standaardalinea-lettertype"/>
    <w:uiPriority w:val="20"/>
    <w:qFormat/>
    <w:rsid w:val="00D1197D"/>
    <w:rPr>
      <w:i/>
      <w:iCs/>
    </w:rPr>
  </w:style>
  <w:style w:type="paragraph" w:customStyle="1" w:styleId="Formulierenstandaardstijl">
    <w:name w:val="Formulieren standaardstijl"/>
    <w:basedOn w:val="Standaard"/>
    <w:qFormat/>
    <w:rsid w:val="00691393"/>
    <w:rPr>
      <w:spacing w:val="0"/>
    </w:rPr>
  </w:style>
  <w:style w:type="paragraph" w:customStyle="1" w:styleId="Invulgedeelteinvul">
    <w:name w:val="Invulgedeelteinvul"/>
    <w:basedOn w:val="Standaard"/>
    <w:rsid w:val="00CC5D2C"/>
    <w:pPr>
      <w:tabs>
        <w:tab w:val="center" w:pos="4536"/>
        <w:tab w:val="right" w:pos="9072"/>
      </w:tabs>
      <w:spacing w:line="200" w:lineRule="exact"/>
    </w:pPr>
    <w:rPr>
      <w:sz w:val="14"/>
      <w:szCs w:val="14"/>
    </w:rPr>
  </w:style>
  <w:style w:type="paragraph" w:customStyle="1" w:styleId="Invulgedeeltekop">
    <w:name w:val="Invulgedeeltekop"/>
    <w:basedOn w:val="Koptekst"/>
    <w:rsid w:val="00CC5D2C"/>
    <w:pPr>
      <w:spacing w:line="200" w:lineRule="exact"/>
    </w:pPr>
    <w:rPr>
      <w:caps/>
      <w:sz w:val="12"/>
      <w:szCs w:val="12"/>
    </w:rPr>
  </w:style>
  <w:style w:type="paragraph" w:styleId="Standaardinspringing">
    <w:name w:val="Normal Indent"/>
    <w:basedOn w:val="Standaard"/>
    <w:uiPriority w:val="99"/>
    <w:unhideWhenUsed/>
    <w:rsid w:val="00841CD9"/>
    <w:pPr>
      <w:ind w:left="720"/>
    </w:pPr>
  </w:style>
  <w:style w:type="character" w:customStyle="1" w:styleId="OndertitelChar">
    <w:name w:val="Ondertitel Char"/>
    <w:basedOn w:val="Standaardalinea-lettertype"/>
    <w:link w:val="Ondertitel"/>
    <w:uiPriority w:val="11"/>
    <w:rsid w:val="00841CD9"/>
    <w:rPr>
      <w:rFonts w:asciiTheme="majorHAnsi" w:eastAsiaTheme="majorEastAsia" w:hAnsiTheme="majorHAnsi" w:cstheme="majorBidi"/>
      <w:i/>
      <w:iCs/>
      <w:color w:val="4F81BD" w:themeColor="accent1"/>
      <w:spacing w:val="15"/>
      <w:sz w:val="24"/>
      <w:szCs w:val="24"/>
    </w:rPr>
  </w:style>
  <w:style w:type="paragraph" w:styleId="Ondertitel">
    <w:name w:val="Subtitle"/>
    <w:basedOn w:val="Standaard"/>
    <w:next w:val="Standaard"/>
    <w:link w:val="OndertitelChar"/>
    <w:uiPriority w:val="11"/>
    <w:qFormat/>
    <w:rsid w:val="00841CD9"/>
    <w:pPr>
      <w:numPr>
        <w:ilvl w:val="1"/>
      </w:numPr>
      <w:ind w:left="86"/>
    </w:pPr>
    <w:rPr>
      <w:rFonts w:asciiTheme="majorHAnsi" w:eastAsiaTheme="majorEastAsia" w:hAnsiTheme="majorHAnsi" w:cstheme="majorBidi"/>
      <w:i/>
      <w:iCs/>
      <w:color w:val="4F81BD" w:themeColor="accent1"/>
      <w:spacing w:val="15"/>
      <w:sz w:val="24"/>
    </w:rPr>
  </w:style>
  <w:style w:type="character" w:customStyle="1" w:styleId="TitelChar">
    <w:name w:val="Titel Char"/>
    <w:basedOn w:val="Standaardalinea-lettertype"/>
    <w:link w:val="Titel"/>
    <w:uiPriority w:val="10"/>
    <w:rsid w:val="00841CD9"/>
    <w:rPr>
      <w:rFonts w:asciiTheme="majorHAnsi" w:eastAsiaTheme="majorEastAsia" w:hAnsiTheme="majorHAnsi" w:cstheme="majorBidi"/>
      <w:color w:val="17365D" w:themeColor="text2" w:themeShade="BF"/>
      <w:spacing w:val="5"/>
      <w:kern w:val="28"/>
      <w:sz w:val="52"/>
      <w:szCs w:val="52"/>
    </w:rPr>
  </w:style>
  <w:style w:type="paragraph" w:styleId="Titel">
    <w:name w:val="Title"/>
    <w:basedOn w:val="Standaard"/>
    <w:next w:val="Standaard"/>
    <w:link w:val="TitelChar"/>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customStyle="1" w:styleId="Projectgemeente">
    <w:name w:val="Project/gemeente"/>
    <w:basedOn w:val="Titelformulier"/>
    <w:qFormat/>
    <w:rsid w:val="00EF7C17"/>
    <w:pPr>
      <w:spacing w:line="240" w:lineRule="auto"/>
    </w:pPr>
    <w:rPr>
      <w:rFonts w:ascii="Arial Vet" w:hAnsi="Arial Vet"/>
      <w:spacing w:val="20"/>
      <w:szCs w:val="14"/>
    </w:rPr>
  </w:style>
  <w:style w:type="paragraph" w:customStyle="1" w:styleId="Document">
    <w:name w:val="Document"/>
    <w:basedOn w:val="Titelformulier"/>
    <w:qFormat/>
    <w:rsid w:val="00EF7C17"/>
    <w:pPr>
      <w:spacing w:line="240" w:lineRule="auto"/>
    </w:pPr>
    <w:rPr>
      <w:caps w:val="0"/>
      <w:spacing w:val="20"/>
      <w:sz w:val="24"/>
      <w:szCs w:val="24"/>
    </w:rPr>
  </w:style>
  <w:style w:type="paragraph" w:customStyle="1" w:styleId="Afdeling">
    <w:name w:val="Afdeling"/>
    <w:basedOn w:val="Standaard"/>
    <w:qFormat/>
    <w:rsid w:val="00EF7C17"/>
    <w:pPr>
      <w:tabs>
        <w:tab w:val="center" w:pos="4536"/>
        <w:tab w:val="right" w:pos="9072"/>
      </w:tabs>
      <w:overflowPunct w:val="0"/>
      <w:autoSpaceDE w:val="0"/>
      <w:autoSpaceDN w:val="0"/>
      <w:adjustRightInd w:val="0"/>
      <w:spacing w:line="200" w:lineRule="exact"/>
      <w:textAlignment w:val="baseline"/>
    </w:pPr>
    <w:rPr>
      <w:rFonts w:eastAsia="Times New Roman"/>
      <w:b/>
      <w:caps/>
      <w:kern w:val="100"/>
      <w:sz w:val="14"/>
      <w:szCs w:val="14"/>
    </w:rPr>
  </w:style>
  <w:style w:type="paragraph" w:customStyle="1" w:styleId="Titelagenda">
    <w:name w:val="Titel agenda"/>
    <w:basedOn w:val="Standaard"/>
    <w:rsid w:val="00EF7C17"/>
    <w:pPr>
      <w:overflowPunct w:val="0"/>
      <w:autoSpaceDE w:val="0"/>
      <w:autoSpaceDN w:val="0"/>
      <w:adjustRightInd w:val="0"/>
      <w:spacing w:line="500" w:lineRule="exact"/>
      <w:textAlignment w:val="baseline"/>
    </w:pPr>
    <w:rPr>
      <w:rFonts w:ascii="Arial Black" w:eastAsia="Times New Roman" w:hAnsi="Arial Black"/>
      <w:caps/>
      <w:kern w:val="100"/>
      <w:sz w:val="34"/>
      <w:szCs w:val="20"/>
    </w:rPr>
  </w:style>
  <w:style w:type="paragraph" w:customStyle="1" w:styleId="Subtitelrapportverslag">
    <w:name w:val="Subtitel rapport/verslag"/>
    <w:basedOn w:val="Standaard"/>
    <w:rsid w:val="00EF7C17"/>
    <w:pPr>
      <w:overflowPunct w:val="0"/>
      <w:autoSpaceDE w:val="0"/>
      <w:autoSpaceDN w:val="0"/>
      <w:adjustRightInd w:val="0"/>
      <w:spacing w:line="400" w:lineRule="atLeast"/>
      <w:textAlignment w:val="baseline"/>
    </w:pPr>
    <w:rPr>
      <w:rFonts w:eastAsia="Times New Roman"/>
      <w:kern w:val="30"/>
      <w:sz w:val="24"/>
      <w:szCs w:val="20"/>
    </w:rPr>
  </w:style>
  <w:style w:type="paragraph" w:customStyle="1" w:styleId="Koptekstrapportverslag">
    <w:name w:val="Koptekst rapport/verslag"/>
    <w:basedOn w:val="Standaard"/>
    <w:rsid w:val="00EF7C17"/>
    <w:pPr>
      <w:tabs>
        <w:tab w:val="left" w:pos="7293"/>
      </w:tabs>
      <w:overflowPunct w:val="0"/>
      <w:autoSpaceDE w:val="0"/>
      <w:autoSpaceDN w:val="0"/>
      <w:adjustRightInd w:val="0"/>
      <w:spacing w:line="200" w:lineRule="atLeast"/>
      <w:ind w:left="7280" w:hanging="7280"/>
      <w:textAlignment w:val="baseline"/>
    </w:pPr>
    <w:rPr>
      <w:rFonts w:eastAsia="Times New Roman"/>
      <w:caps/>
      <w:spacing w:val="40"/>
      <w:kern w:val="100"/>
      <w:sz w:val="14"/>
      <w:szCs w:val="20"/>
    </w:rPr>
  </w:style>
  <w:style w:type="paragraph" w:customStyle="1" w:styleId="Lijstopsomteken">
    <w:name w:val="Lijst opsom teken"/>
    <w:basedOn w:val="Standaard"/>
    <w:rsid w:val="00EF7C17"/>
    <w:pPr>
      <w:numPr>
        <w:numId w:val="11"/>
      </w:numPr>
      <w:tabs>
        <w:tab w:val="clear" w:pos="357"/>
        <w:tab w:val="clear" w:pos="720"/>
        <w:tab w:val="left" w:pos="0"/>
        <w:tab w:val="num" w:pos="360"/>
      </w:tabs>
      <w:overflowPunct w:val="0"/>
      <w:autoSpaceDE w:val="0"/>
      <w:autoSpaceDN w:val="0"/>
      <w:adjustRightInd w:val="0"/>
      <w:ind w:left="0" w:firstLine="0"/>
      <w:textAlignment w:val="baseline"/>
    </w:pPr>
    <w:rPr>
      <w:rFonts w:eastAsia="Times New Roman"/>
      <w:kern w:val="30"/>
      <w:szCs w:val="20"/>
    </w:rPr>
  </w:style>
  <w:style w:type="paragraph" w:styleId="Lijstnummering">
    <w:name w:val="List Number"/>
    <w:basedOn w:val="Standaard"/>
    <w:rsid w:val="00EF7C17"/>
    <w:pPr>
      <w:tabs>
        <w:tab w:val="num" w:pos="357"/>
      </w:tabs>
      <w:overflowPunct w:val="0"/>
      <w:autoSpaceDE w:val="0"/>
      <w:autoSpaceDN w:val="0"/>
      <w:adjustRightInd w:val="0"/>
      <w:ind w:left="357" w:hanging="357"/>
      <w:textAlignment w:val="baseline"/>
    </w:pPr>
    <w:rPr>
      <w:rFonts w:eastAsia="Times New Roman"/>
      <w:kern w:val="30"/>
      <w:szCs w:val="20"/>
    </w:rPr>
  </w:style>
  <w:style w:type="character" w:styleId="Tekstvantijdelijkeaanduiding">
    <w:name w:val="Placeholder Text"/>
    <w:basedOn w:val="Standaardalinea-lettertype"/>
    <w:uiPriority w:val="99"/>
    <w:semiHidden/>
    <w:rsid w:val="004D192F"/>
    <w:rPr>
      <w:color w:val="808080"/>
    </w:rPr>
  </w:style>
  <w:style w:type="paragraph" w:customStyle="1" w:styleId="Formuliernummer">
    <w:name w:val="Formuliernummer"/>
    <w:basedOn w:val="Standaard"/>
    <w:uiPriority w:val="99"/>
    <w:rsid w:val="002F2E1D"/>
    <w:pPr>
      <w:tabs>
        <w:tab w:val="left" w:pos="3600"/>
      </w:tabs>
      <w:spacing w:line="240" w:lineRule="auto"/>
    </w:pPr>
    <w:rPr>
      <w:rFonts w:ascii="FrnkGothITC Bk BT" w:eastAsia="Times New Roman" w:hAnsi="FrnkGothITC Bk BT"/>
      <w:spacing w:val="0"/>
      <w:sz w:val="12"/>
      <w:szCs w:val="18"/>
    </w:rPr>
  </w:style>
  <w:style w:type="character" w:styleId="Verwijzingopmerking">
    <w:name w:val="annotation reference"/>
    <w:basedOn w:val="Standaardalinea-lettertype"/>
    <w:semiHidden/>
    <w:unhideWhenUsed/>
    <w:rsid w:val="00052ACB"/>
    <w:rPr>
      <w:sz w:val="16"/>
      <w:szCs w:val="16"/>
    </w:rPr>
  </w:style>
  <w:style w:type="paragraph" w:styleId="Tekstopmerking">
    <w:name w:val="annotation text"/>
    <w:basedOn w:val="Standaard"/>
    <w:link w:val="TekstopmerkingChar"/>
    <w:unhideWhenUsed/>
    <w:rsid w:val="00052ACB"/>
    <w:pPr>
      <w:spacing w:line="240" w:lineRule="auto"/>
    </w:pPr>
    <w:rPr>
      <w:sz w:val="20"/>
      <w:szCs w:val="20"/>
    </w:rPr>
  </w:style>
  <w:style w:type="character" w:customStyle="1" w:styleId="TekstopmerkingChar">
    <w:name w:val="Tekst opmerking Char"/>
    <w:basedOn w:val="Standaardalinea-lettertype"/>
    <w:link w:val="Tekstopmerking"/>
    <w:rsid w:val="00052ACB"/>
    <w:rPr>
      <w:rFonts w:ascii="Arial" w:hAnsi="Arial" w:cs="Times New Roman"/>
      <w:spacing w:val="20"/>
      <w:sz w:val="20"/>
      <w:szCs w:val="20"/>
      <w:lang w:val="nl-NL" w:eastAsia="nl-NL"/>
    </w:rPr>
  </w:style>
  <w:style w:type="paragraph" w:styleId="Onderwerpvanopmerking">
    <w:name w:val="annotation subject"/>
    <w:basedOn w:val="Tekstopmerking"/>
    <w:next w:val="Tekstopmerking"/>
    <w:link w:val="OnderwerpvanopmerkingChar"/>
    <w:semiHidden/>
    <w:unhideWhenUsed/>
    <w:rsid w:val="00052ACB"/>
    <w:rPr>
      <w:b/>
      <w:bCs/>
    </w:rPr>
  </w:style>
  <w:style w:type="character" w:customStyle="1" w:styleId="OnderwerpvanopmerkingChar">
    <w:name w:val="Onderwerp van opmerking Char"/>
    <w:basedOn w:val="TekstopmerkingChar"/>
    <w:link w:val="Onderwerpvanopmerking"/>
    <w:semiHidden/>
    <w:rsid w:val="00052ACB"/>
    <w:rPr>
      <w:rFonts w:ascii="Arial" w:hAnsi="Arial" w:cs="Times New Roman"/>
      <w:b/>
      <w:bCs/>
      <w:spacing w:val="20"/>
      <w:sz w:val="20"/>
      <w:szCs w:val="20"/>
      <w:lang w:val="nl-NL" w:eastAsia="nl-NL"/>
    </w:rPr>
  </w:style>
  <w:style w:type="character" w:customStyle="1" w:styleId="LijstalineaChar">
    <w:name w:val="Lijstalinea Char"/>
    <w:aliases w:val="Lijst meerdere niveaus Char"/>
    <w:basedOn w:val="Standaardalinea-lettertype"/>
    <w:link w:val="Lijstalinea"/>
    <w:uiPriority w:val="34"/>
    <w:rsid w:val="000D30C9"/>
    <w:rPr>
      <w:rFonts w:ascii="Arial" w:hAnsi="Arial" w:cs="Times New Roman"/>
      <w:spacing w:val="20"/>
      <w:sz w:val="18"/>
      <w:szCs w:val="24"/>
      <w:lang w:val="nl-NL" w:eastAsia="nl-NL"/>
    </w:rPr>
  </w:style>
  <w:style w:type="numbering" w:customStyle="1" w:styleId="Stijl2">
    <w:name w:val="Stijl2"/>
    <w:uiPriority w:val="99"/>
    <w:rsid w:val="000D30C9"/>
    <w:pPr>
      <w:numPr>
        <w:numId w:val="17"/>
      </w:numPr>
    </w:pPr>
  </w:style>
  <w:style w:type="paragraph" w:styleId="Revisie">
    <w:name w:val="Revision"/>
    <w:hidden/>
    <w:uiPriority w:val="99"/>
    <w:semiHidden/>
    <w:rsid w:val="002D1432"/>
    <w:pPr>
      <w:spacing w:after="0" w:line="240" w:lineRule="auto"/>
    </w:pPr>
    <w:rPr>
      <w:rFonts w:ascii="Arial" w:hAnsi="Arial" w:cs="Times New Roman"/>
      <w:spacing w:val="20"/>
      <w:sz w:val="18"/>
      <w:szCs w:val="24"/>
      <w:lang w:val="nl-NL" w:eastAsia="nl-NL"/>
    </w:rPr>
  </w:style>
  <w:style w:type="paragraph" w:styleId="Plattetekst">
    <w:name w:val="Body Text"/>
    <w:basedOn w:val="Standaard"/>
    <w:link w:val="PlattetekstChar"/>
    <w:uiPriority w:val="1"/>
    <w:qFormat/>
    <w:rsid w:val="00220CE1"/>
    <w:pPr>
      <w:widowControl w:val="0"/>
      <w:tabs>
        <w:tab w:val="clear" w:pos="357"/>
      </w:tabs>
      <w:autoSpaceDE w:val="0"/>
      <w:autoSpaceDN w:val="0"/>
      <w:spacing w:line="240" w:lineRule="auto"/>
    </w:pPr>
    <w:rPr>
      <w:rFonts w:ascii="Verdana" w:eastAsia="Verdana" w:hAnsi="Verdana" w:cs="Verdana"/>
      <w:spacing w:val="0"/>
      <w:sz w:val="20"/>
      <w:szCs w:val="20"/>
      <w:lang w:eastAsia="en-US"/>
    </w:rPr>
  </w:style>
  <w:style w:type="character" w:customStyle="1" w:styleId="PlattetekstChar">
    <w:name w:val="Platte tekst Char"/>
    <w:basedOn w:val="Standaardalinea-lettertype"/>
    <w:link w:val="Plattetekst"/>
    <w:uiPriority w:val="1"/>
    <w:rsid w:val="00220CE1"/>
    <w:rPr>
      <w:rFonts w:ascii="Verdana" w:eastAsia="Verdana" w:hAnsi="Verdana" w:cs="Verdana"/>
      <w:sz w:val="20"/>
      <w:szCs w:val="20"/>
      <w:lang w:val="nl-NL"/>
    </w:rPr>
  </w:style>
  <w:style w:type="table" w:customStyle="1" w:styleId="Tabelraster10">
    <w:name w:val="Tabelraster1"/>
    <w:basedOn w:val="Standaardtabel"/>
    <w:next w:val="Tabelraster"/>
    <w:rsid w:val="0055421B"/>
    <w:pPr>
      <w:tabs>
        <w:tab w:val="left" w:pos="-1440"/>
        <w:tab w:val="left" w:pos="-720"/>
        <w:tab w:val="left" w:pos="0"/>
        <w:tab w:val="left" w:pos="380"/>
      </w:tabs>
      <w:spacing w:after="0" w:line="240" w:lineRule="auto"/>
    </w:pPr>
    <w:rPr>
      <w:rFonts w:ascii="Times New Roman" w:eastAsia="Times New Roman" w:hAnsi="Times New Roman" w:cs="Times New Roman"/>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melding">
    <w:name w:val="Mention"/>
    <w:basedOn w:val="Standaardalinea-lettertype"/>
    <w:uiPriority w:val="99"/>
    <w:unhideWhenUsed/>
    <w:rsid w:val="00746CF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3741975">
      <w:bodyDiv w:val="1"/>
      <w:marLeft w:val="0"/>
      <w:marRight w:val="0"/>
      <w:marTop w:val="0"/>
      <w:marBottom w:val="0"/>
      <w:divBdr>
        <w:top w:val="none" w:sz="0" w:space="0" w:color="auto"/>
        <w:left w:val="none" w:sz="0" w:space="0" w:color="auto"/>
        <w:bottom w:val="none" w:sz="0" w:space="0" w:color="auto"/>
        <w:right w:val="none" w:sz="0" w:space="0" w:color="auto"/>
      </w:divBdr>
    </w:div>
    <w:div w:id="752434680">
      <w:bodyDiv w:val="1"/>
      <w:marLeft w:val="0"/>
      <w:marRight w:val="0"/>
      <w:marTop w:val="0"/>
      <w:marBottom w:val="0"/>
      <w:divBdr>
        <w:top w:val="none" w:sz="0" w:space="0" w:color="auto"/>
        <w:left w:val="none" w:sz="0" w:space="0" w:color="auto"/>
        <w:bottom w:val="none" w:sz="0" w:space="0" w:color="auto"/>
        <w:right w:val="none" w:sz="0" w:space="0" w:color="auto"/>
      </w:divBdr>
    </w:div>
    <w:div w:id="1885874279">
      <w:bodyDiv w:val="1"/>
      <w:marLeft w:val="0"/>
      <w:marRight w:val="0"/>
      <w:marTop w:val="0"/>
      <w:marBottom w:val="0"/>
      <w:divBdr>
        <w:top w:val="none" w:sz="0" w:space="0" w:color="auto"/>
        <w:left w:val="none" w:sz="0" w:space="0" w:color="auto"/>
        <w:bottom w:val="none" w:sz="0" w:space="0" w:color="auto"/>
        <w:right w:val="none" w:sz="0" w:space="0" w:color="auto"/>
      </w:divBdr>
    </w:div>
    <w:div w:id="1990285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ns24:Sources xmlns:w="http://schemas.openxmlformats.org/wordprocessingml/2006/main" xmlns:r="http://schemas.openxmlformats.org/officeDocument/2006/relationships" xmlns:m="http://schemas.openxmlformats.org/officeDocument/2006/math" xmlns:ns4="http://schemas.openxmlformats.org/schemaLibrary/2006/main" xmlns:wp="http://schemas.openxmlformats.org/drawingml/2006/wordprocessingDrawing" xmlns:a="http://schemas.openxmlformats.org/drawingml/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863667-F24C-48CB-A041-01A13A4BF169}">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openxmlformats.org/drawingml/2006/wordprocessingDrawing"/>
    <ds:schemaRef ds:uri="http://schemas.openxmlformats.org/drawingml/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E961BE57-121A-4DA7-B767-436C0B6A91C3}">
  <ds:schemaRefs>
    <ds:schemaRef ds:uri="http://purl.org/dc/dcmitype/"/>
    <ds:schemaRef ds:uri="http://schemas.microsoft.com/office/2006/metadata/properties"/>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78b7bb19-c402-487c-9e89-8d0725519371"/>
    <ds:schemaRef ds:uri="http://purl.org/dc/terms/"/>
  </ds:schemaRefs>
</ds:datastoreItem>
</file>

<file path=customXml/itemProps3.xml><?xml version="1.0" encoding="utf-8"?>
<ds:datastoreItem xmlns:ds="http://schemas.openxmlformats.org/officeDocument/2006/customXml" ds:itemID="{CB23BB69-0E38-4921-94FA-57F0A0DBF49E}">
  <ds:schemaRefs>
    <ds:schemaRef ds:uri="http://schemas.microsoft.com/sharepoint/v3/contenttype/forms"/>
  </ds:schemaRefs>
</ds:datastoreItem>
</file>

<file path=customXml/itemProps4.xml><?xml version="1.0" encoding="utf-8"?>
<ds:datastoreItem xmlns:ds="http://schemas.openxmlformats.org/officeDocument/2006/customXml" ds:itemID="{9C822C89-F92F-4D44-816B-626A7E7347D1}"/>
</file>

<file path=docProps/app.xml><?xml version="1.0" encoding="utf-8"?>
<Properties xmlns="http://schemas.openxmlformats.org/officeDocument/2006/extended-properties" xmlns:vt="http://schemas.openxmlformats.org/officeDocument/2006/docPropsVTypes">
  <Template>Normal.dotm</Template>
  <TotalTime>8</TotalTime>
  <Pages>3</Pages>
  <Words>586</Words>
  <Characters>3742</Characters>
  <Application>Microsoft Office Word</Application>
  <DocSecurity>0</DocSecurity>
  <Lines>31</Lines>
  <Paragraphs>8</Paragraphs>
  <ScaleCrop>false</ScaleCrop>
  <Company>Gemeente Westland</Company>
  <LinksUpToDate>false</LinksUpToDate>
  <CharactersWithSpaces>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Wachtkamerovereenkomst HWP</dc:title>
  <dc:subject/>
  <dc:creator>PMJvOorsch;Sophie.Chaouat@rijnland.net</dc:creator>
  <cp:keywords>HWP</cp:keywords>
  <cp:lastModifiedBy>Reijnders, Lucas</cp:lastModifiedBy>
  <cp:revision>8</cp:revision>
  <cp:lastPrinted>2024-11-21T15:30:00Z</cp:lastPrinted>
  <dcterms:created xsi:type="dcterms:W3CDTF">2025-01-14T14:18:00Z</dcterms:created>
  <dcterms:modified xsi:type="dcterms:W3CDTF">2025-01-16T11:03:00Z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0x010100CB89877EDAA77D40B0E2084F4C49E45A</vt:lpwstr>
  </property>
  <property fmtid="{D5CDD505-2E9C-101B-9397-08002B2CF9AE}" pid="3" name="MediaServiceImageTags">
    <vt:lpwstr/>
  </property>
  <property fmtid="{D5CDD505-2E9C-101B-9397-08002B2CF9AE}" pid="4" name="dmsRegistratienummer">
    <vt:lpwstr>23.119863</vt:lpwstr>
  </property>
  <property fmtid="{D5CDD505-2E9C-101B-9397-08002B2CF9AE}" pid="5" name="CORSA_GUID">
    <vt:lpwstr>85fa9b1f-a97b-5da6-b514-c2b47802c0c5</vt:lpwstr>
  </property>
  <property fmtid="{D5CDD505-2E9C-101B-9397-08002B2CF9AE}" pid="6" name="CORSA_OBJECTTYPE">
    <vt:lpwstr>S</vt:lpwstr>
  </property>
  <property fmtid="{D5CDD505-2E9C-101B-9397-08002B2CF9AE}" pid="7" name="CORSA_OBJECTID">
    <vt:lpwstr>23.119863</vt:lpwstr>
  </property>
  <property fmtid="{D5CDD505-2E9C-101B-9397-08002B2CF9AE}" pid="8" name="CORSA_VERSION">
    <vt:lpwstr>6</vt:lpwstr>
  </property>
</Properties>
</file>